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C1A" w:rsidRPr="00365321" w:rsidRDefault="00A66C1A" w:rsidP="00A66C1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66C1A" w:rsidRPr="00365321" w:rsidRDefault="00A66C1A" w:rsidP="00A66C1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66C1A" w:rsidRPr="00365321" w:rsidRDefault="00A66C1A" w:rsidP="00A66C1A">
      <w:pPr>
        <w:spacing w:before="0" w:beforeAutospacing="0" w:after="0" w:afterAutospacing="0"/>
        <w:jc w:val="center"/>
        <w:rPr>
          <w:sz w:val="28"/>
          <w:szCs w:val="28"/>
        </w:rPr>
      </w:pPr>
      <w:r w:rsidRPr="00365321">
        <w:rPr>
          <w:b/>
          <w:sz w:val="28"/>
          <w:szCs w:val="28"/>
        </w:rPr>
        <w:t>(АНО ВО ОУЭП)</w:t>
      </w:r>
    </w:p>
    <w:p w:rsidR="00A66C1A" w:rsidRPr="00365321" w:rsidRDefault="00A66C1A" w:rsidP="00A66C1A">
      <w:pPr>
        <w:tabs>
          <w:tab w:val="left" w:pos="900"/>
          <w:tab w:val="left" w:pos="1080"/>
        </w:tabs>
        <w:suppressAutoHyphens/>
        <w:spacing w:before="0" w:beforeAutospacing="0" w:after="0" w:afterAutospacing="0"/>
        <w:ind w:firstLine="709"/>
        <w:jc w:val="both"/>
        <w:rPr>
          <w:b/>
          <w:sz w:val="20"/>
          <w:szCs w:val="20"/>
        </w:rPr>
      </w:pPr>
    </w:p>
    <w:p w:rsidR="00A66C1A" w:rsidRPr="00365321" w:rsidRDefault="00A66C1A" w:rsidP="00A66C1A">
      <w:pPr>
        <w:tabs>
          <w:tab w:val="left" w:pos="900"/>
          <w:tab w:val="left" w:pos="1080"/>
        </w:tabs>
        <w:suppressAutoHyphens/>
        <w:spacing w:before="0" w:beforeAutospacing="0" w:after="0" w:afterAutospacing="0"/>
        <w:ind w:firstLine="709"/>
        <w:jc w:val="both"/>
        <w:rPr>
          <w:b/>
          <w:sz w:val="20"/>
          <w:szCs w:val="20"/>
        </w:rPr>
      </w:pPr>
    </w:p>
    <w:p w:rsidR="00A66C1A" w:rsidRPr="00365321" w:rsidRDefault="00A66C1A" w:rsidP="00A66C1A">
      <w:pPr>
        <w:tabs>
          <w:tab w:val="left" w:pos="900"/>
          <w:tab w:val="left" w:pos="1080"/>
        </w:tabs>
        <w:suppressAutoHyphens/>
        <w:spacing w:before="0" w:beforeAutospacing="0" w:after="0" w:afterAutospacing="0"/>
        <w:ind w:firstLine="709"/>
        <w:jc w:val="both"/>
        <w:rPr>
          <w:b/>
          <w:sz w:val="20"/>
          <w:szCs w:val="20"/>
        </w:rPr>
      </w:pPr>
    </w:p>
    <w:p w:rsidR="00A66C1A" w:rsidRPr="00365321" w:rsidRDefault="00A66C1A" w:rsidP="00A66C1A">
      <w:pPr>
        <w:tabs>
          <w:tab w:val="left" w:pos="900"/>
          <w:tab w:val="left" w:pos="1080"/>
        </w:tabs>
        <w:suppressAutoHyphens/>
        <w:spacing w:before="0" w:beforeAutospacing="0" w:after="0" w:afterAutospacing="0"/>
        <w:ind w:firstLine="709"/>
        <w:jc w:val="both"/>
        <w:rPr>
          <w:b/>
          <w:sz w:val="20"/>
          <w:szCs w:val="20"/>
        </w:rPr>
      </w:pPr>
    </w:p>
    <w:p w:rsidR="00A66C1A" w:rsidRPr="000C11EC" w:rsidRDefault="00A66C1A" w:rsidP="00A66C1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66C1A" w:rsidRPr="000C11EC" w:rsidRDefault="00A66C1A" w:rsidP="00A66C1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66C1A" w:rsidRPr="00365321" w:rsidRDefault="00A66C1A" w:rsidP="00A66C1A">
      <w:pPr>
        <w:tabs>
          <w:tab w:val="left" w:pos="900"/>
          <w:tab w:val="left" w:pos="1080"/>
        </w:tabs>
        <w:suppressAutoHyphens/>
        <w:spacing w:before="0" w:beforeAutospacing="0" w:after="0" w:afterAutospacing="0"/>
        <w:ind w:firstLine="709"/>
        <w:jc w:val="both"/>
        <w:rPr>
          <w:b/>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center"/>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2908BA" w:rsidRPr="00357E6F" w:rsidRDefault="002908BA" w:rsidP="002908BA">
      <w:pPr>
        <w:tabs>
          <w:tab w:val="left" w:pos="900"/>
          <w:tab w:val="left" w:pos="1080"/>
        </w:tabs>
        <w:suppressAutoHyphens/>
        <w:spacing w:before="0" w:beforeAutospacing="0" w:after="0" w:afterAutospacing="0"/>
        <w:ind w:firstLine="709"/>
        <w:jc w:val="center"/>
        <w:rPr>
          <w:b/>
        </w:rPr>
      </w:pPr>
    </w:p>
    <w:p w:rsidR="002908BA" w:rsidRPr="00357E6F" w:rsidRDefault="002908BA" w:rsidP="002908BA">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2908BA" w:rsidRPr="00357E6F" w:rsidRDefault="002908BA" w:rsidP="002908BA">
      <w:pPr>
        <w:tabs>
          <w:tab w:val="left" w:pos="900"/>
          <w:tab w:val="left" w:pos="1080"/>
        </w:tabs>
        <w:suppressAutoHyphens/>
        <w:spacing w:before="0" w:beforeAutospacing="0" w:after="0" w:afterAutospacing="0"/>
        <w:ind w:firstLine="709"/>
        <w:jc w:val="center"/>
        <w:rPr>
          <w:b/>
        </w:rPr>
      </w:pPr>
    </w:p>
    <w:p w:rsidR="002908BA" w:rsidRPr="00357E6F" w:rsidRDefault="002908BA" w:rsidP="00037D03">
      <w:pPr>
        <w:tabs>
          <w:tab w:val="left" w:pos="900"/>
          <w:tab w:val="left" w:pos="1080"/>
        </w:tabs>
        <w:suppressAutoHyphens/>
        <w:spacing w:before="0" w:beforeAutospacing="0" w:after="0" w:afterAutospacing="0"/>
        <w:ind w:firstLine="709"/>
        <w:jc w:val="center"/>
      </w:pPr>
      <w:r w:rsidRPr="00357E6F">
        <w:t>Наименование дисциплины Б1.О.07 Теория государства и права</w:t>
      </w:r>
    </w:p>
    <w:p w:rsidR="002908BA" w:rsidRPr="00357E6F" w:rsidRDefault="004A50D5" w:rsidP="00037D03">
      <w:pPr>
        <w:tabs>
          <w:tab w:val="left" w:pos="900"/>
          <w:tab w:val="left" w:pos="1080"/>
        </w:tabs>
        <w:suppressAutoHyphens/>
        <w:spacing w:before="0" w:beforeAutospacing="0" w:after="0" w:afterAutospacing="0"/>
        <w:ind w:firstLine="709"/>
        <w:jc w:val="center"/>
      </w:pPr>
      <w:r>
        <w:t>Образовательная программа</w:t>
      </w:r>
      <w:r w:rsidR="002908BA" w:rsidRPr="00357E6F">
        <w:t xml:space="preserve"> направления подготовки 40.03.01 «Юриспруденция» направленность (профиль): «Гражданско-правовая»</w:t>
      </w:r>
    </w:p>
    <w:p w:rsidR="002908BA" w:rsidRPr="00357E6F" w:rsidRDefault="002908BA" w:rsidP="002908BA">
      <w:pPr>
        <w:tabs>
          <w:tab w:val="left" w:pos="900"/>
          <w:tab w:val="left" w:pos="1080"/>
        </w:tabs>
        <w:suppressAutoHyphens/>
        <w:spacing w:before="0" w:beforeAutospacing="0" w:after="0" w:afterAutospacing="0"/>
        <w:ind w:firstLine="709"/>
        <w:rPr>
          <w:b/>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A66C1A" w:rsidP="002908BA">
      <w:pPr>
        <w:spacing w:before="0" w:beforeAutospacing="0" w:after="0" w:afterAutospacing="0"/>
        <w:jc w:val="right"/>
        <w:rPr>
          <w:sz w:val="20"/>
          <w:szCs w:val="20"/>
        </w:rPr>
      </w:pPr>
      <w:r>
        <w:rPr>
          <w:sz w:val="20"/>
          <w:szCs w:val="20"/>
        </w:rPr>
        <w:t xml:space="preserve"> </w:t>
      </w:r>
    </w:p>
    <w:p w:rsidR="002908BA" w:rsidRPr="00357E6F" w:rsidRDefault="002908BA" w:rsidP="002908BA">
      <w:pPr>
        <w:tabs>
          <w:tab w:val="left" w:pos="900"/>
          <w:tab w:val="left" w:pos="1080"/>
        </w:tabs>
        <w:suppressAutoHyphens/>
        <w:spacing w:before="0" w:beforeAutospacing="0" w:after="0" w:afterAutospacing="0"/>
        <w:ind w:firstLine="709"/>
        <w:jc w:val="right"/>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rPr>
          <w:sz w:val="20"/>
          <w:szCs w:val="20"/>
        </w:rPr>
      </w:pPr>
    </w:p>
    <w:p w:rsidR="002908BA" w:rsidRPr="00357E6F" w:rsidRDefault="002908BA" w:rsidP="002908BA">
      <w:pPr>
        <w:tabs>
          <w:tab w:val="left" w:pos="900"/>
          <w:tab w:val="left" w:pos="1080"/>
        </w:tabs>
        <w:suppressAutoHyphens/>
        <w:spacing w:before="0" w:beforeAutospacing="0" w:after="0" w:afterAutospacing="0"/>
        <w:ind w:firstLine="709"/>
        <w:rPr>
          <w:sz w:val="20"/>
          <w:szCs w:val="20"/>
        </w:rPr>
      </w:pPr>
    </w:p>
    <w:p w:rsidR="002908BA" w:rsidRPr="00357E6F" w:rsidRDefault="002908BA" w:rsidP="002908BA">
      <w:pPr>
        <w:tabs>
          <w:tab w:val="left" w:pos="900"/>
          <w:tab w:val="left" w:pos="1080"/>
        </w:tabs>
        <w:suppressAutoHyphens/>
        <w:spacing w:before="0" w:beforeAutospacing="0" w:after="0" w:afterAutospacing="0"/>
        <w:rPr>
          <w:u w:val="single"/>
        </w:rPr>
      </w:pPr>
      <w:r w:rsidRPr="00357E6F">
        <w:t xml:space="preserve">Квалификация - </w:t>
      </w:r>
      <w:r w:rsidRPr="004A50D5">
        <w:t>бакалавр</w:t>
      </w:r>
    </w:p>
    <w:p w:rsidR="002908BA" w:rsidRPr="00357E6F" w:rsidRDefault="002908BA" w:rsidP="002908BA">
      <w:pPr>
        <w:tabs>
          <w:tab w:val="left" w:pos="900"/>
          <w:tab w:val="left" w:pos="1080"/>
        </w:tabs>
        <w:suppressAutoHyphens/>
        <w:spacing w:before="0" w:beforeAutospacing="0" w:after="0" w:afterAutospacing="0"/>
        <w:ind w:firstLine="709"/>
        <w:rPr>
          <w:sz w:val="20"/>
          <w:szCs w:val="20"/>
          <w:u w:val="single"/>
        </w:rPr>
      </w:pPr>
    </w:p>
    <w:p w:rsidR="002908BA" w:rsidRPr="00357E6F" w:rsidRDefault="002908BA" w:rsidP="002908BA">
      <w:pPr>
        <w:tabs>
          <w:tab w:val="left" w:pos="900"/>
          <w:tab w:val="left" w:pos="1080"/>
        </w:tabs>
        <w:suppressAutoHyphens/>
        <w:spacing w:before="0" w:beforeAutospacing="0" w:after="0" w:afterAutospacing="0"/>
        <w:ind w:firstLine="709"/>
        <w:rPr>
          <w:sz w:val="20"/>
          <w:szCs w:val="20"/>
          <w:u w:val="single"/>
        </w:rPr>
      </w:pPr>
    </w:p>
    <w:p w:rsidR="002908BA" w:rsidRPr="00357E6F" w:rsidRDefault="002908BA" w:rsidP="002908BA">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2908BA" w:rsidRPr="00357E6F" w:rsidRDefault="002908BA" w:rsidP="002908BA">
      <w:pPr>
        <w:tabs>
          <w:tab w:val="left" w:pos="900"/>
          <w:tab w:val="left" w:pos="1080"/>
        </w:tabs>
        <w:suppressAutoHyphens/>
        <w:spacing w:before="0" w:beforeAutospacing="0" w:after="0" w:afterAutospacing="0"/>
        <w:rPr>
          <w:sz w:val="20"/>
          <w:szCs w:val="20"/>
          <w:u w:val="single"/>
        </w:rPr>
      </w:pPr>
      <w:r w:rsidRPr="00357E6F">
        <w:rPr>
          <w:sz w:val="20"/>
          <w:szCs w:val="20"/>
        </w:rPr>
        <w:t xml:space="preserve">Рожнов С.Н., </w:t>
      </w:r>
      <w:proofErr w:type="spellStart"/>
      <w:r w:rsidRPr="00357E6F">
        <w:rPr>
          <w:sz w:val="20"/>
          <w:szCs w:val="20"/>
        </w:rPr>
        <w:t>д.ю.н</w:t>
      </w:r>
      <w:proofErr w:type="spellEnd"/>
      <w:r w:rsidRPr="00357E6F">
        <w:rPr>
          <w:sz w:val="20"/>
          <w:szCs w:val="20"/>
        </w:rPr>
        <w:t>., проф.</w:t>
      </w:r>
    </w:p>
    <w:p w:rsidR="002908BA" w:rsidRPr="00357E6F" w:rsidRDefault="002908BA" w:rsidP="002908BA">
      <w:pPr>
        <w:tabs>
          <w:tab w:val="left" w:pos="900"/>
          <w:tab w:val="left" w:pos="1080"/>
        </w:tabs>
        <w:suppressAutoHyphens/>
        <w:spacing w:before="0" w:beforeAutospacing="0" w:after="0" w:afterAutospacing="0"/>
        <w:ind w:firstLine="709"/>
        <w:rPr>
          <w:sz w:val="20"/>
          <w:szCs w:val="20"/>
          <w:u w:val="single"/>
        </w:rPr>
      </w:pPr>
    </w:p>
    <w:p w:rsidR="002908BA" w:rsidRDefault="002908BA" w:rsidP="002908BA">
      <w:pPr>
        <w:tabs>
          <w:tab w:val="left" w:pos="900"/>
          <w:tab w:val="left" w:pos="1080"/>
        </w:tabs>
        <w:suppressAutoHyphens/>
        <w:spacing w:before="0" w:beforeAutospacing="0" w:after="0" w:afterAutospacing="0"/>
        <w:ind w:firstLine="709"/>
        <w:rPr>
          <w:sz w:val="20"/>
          <w:szCs w:val="20"/>
          <w:u w:val="single"/>
        </w:rPr>
      </w:pPr>
    </w:p>
    <w:p w:rsidR="00D05B31" w:rsidRDefault="00D05B31" w:rsidP="002908BA">
      <w:pPr>
        <w:tabs>
          <w:tab w:val="left" w:pos="900"/>
          <w:tab w:val="left" w:pos="1080"/>
        </w:tabs>
        <w:suppressAutoHyphens/>
        <w:spacing w:before="0" w:beforeAutospacing="0" w:after="0" w:afterAutospacing="0"/>
        <w:ind w:firstLine="709"/>
        <w:rPr>
          <w:sz w:val="20"/>
          <w:szCs w:val="20"/>
          <w:u w:val="single"/>
        </w:rPr>
      </w:pPr>
    </w:p>
    <w:p w:rsidR="00D05B31" w:rsidRDefault="00D05B31" w:rsidP="002908BA">
      <w:pPr>
        <w:tabs>
          <w:tab w:val="left" w:pos="900"/>
          <w:tab w:val="left" w:pos="1080"/>
        </w:tabs>
        <w:suppressAutoHyphens/>
        <w:spacing w:before="0" w:beforeAutospacing="0" w:after="0" w:afterAutospacing="0"/>
        <w:ind w:firstLine="709"/>
        <w:rPr>
          <w:sz w:val="20"/>
          <w:szCs w:val="20"/>
          <w:u w:val="single"/>
        </w:rPr>
      </w:pPr>
    </w:p>
    <w:p w:rsidR="00D05B31" w:rsidRPr="00357E6F" w:rsidRDefault="00D05B31" w:rsidP="002908BA">
      <w:pPr>
        <w:tabs>
          <w:tab w:val="left" w:pos="900"/>
          <w:tab w:val="left" w:pos="1080"/>
        </w:tabs>
        <w:suppressAutoHyphens/>
        <w:spacing w:before="0" w:beforeAutospacing="0" w:after="0" w:afterAutospacing="0"/>
        <w:ind w:firstLine="709"/>
        <w:rPr>
          <w:sz w:val="20"/>
          <w:szCs w:val="20"/>
          <w:u w:val="single"/>
        </w:rPr>
      </w:pPr>
    </w:p>
    <w:p w:rsidR="00A66C1A" w:rsidRDefault="00E071D9" w:rsidP="002908BA">
      <w:pPr>
        <w:tabs>
          <w:tab w:val="left" w:pos="900"/>
          <w:tab w:val="left" w:pos="1080"/>
        </w:tabs>
        <w:suppressAutoHyphens/>
        <w:spacing w:before="0" w:beforeAutospacing="0" w:after="0" w:afterAutospacing="0"/>
        <w:ind w:firstLine="709"/>
        <w:jc w:val="center"/>
        <w:rPr>
          <w:sz w:val="20"/>
          <w:szCs w:val="20"/>
        </w:rPr>
      </w:pPr>
      <w:r>
        <w:rPr>
          <w:sz w:val="20"/>
          <w:szCs w:val="20"/>
        </w:rPr>
        <w:t>Москва 20</w:t>
      </w:r>
      <w:r w:rsidR="00DA7EF7">
        <w:rPr>
          <w:sz w:val="20"/>
          <w:szCs w:val="20"/>
        </w:rPr>
        <w:t>2</w:t>
      </w:r>
      <w:r w:rsidR="00A66C1A">
        <w:rPr>
          <w:sz w:val="20"/>
          <w:szCs w:val="20"/>
        </w:rPr>
        <w:t>3</w:t>
      </w:r>
    </w:p>
    <w:p w:rsidR="00A66C1A" w:rsidRDefault="00A66C1A">
      <w:pPr>
        <w:spacing w:before="0" w:beforeAutospacing="0" w:after="160" w:afterAutospacing="0" w:line="259" w:lineRule="auto"/>
        <w:rPr>
          <w:sz w:val="20"/>
          <w:szCs w:val="20"/>
        </w:rPr>
      </w:pPr>
      <w:r>
        <w:rPr>
          <w:sz w:val="20"/>
          <w:szCs w:val="20"/>
        </w:rPr>
        <w:br w:type="page"/>
      </w:r>
    </w:p>
    <w:p w:rsidR="002908BA" w:rsidRPr="00357E6F" w:rsidRDefault="002908BA" w:rsidP="002908BA">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2908BA" w:rsidRPr="00357E6F" w:rsidRDefault="002908BA" w:rsidP="002908BA">
      <w:pPr>
        <w:tabs>
          <w:tab w:val="left" w:pos="900"/>
          <w:tab w:val="left" w:pos="1080"/>
        </w:tabs>
        <w:suppressAutoHyphens/>
        <w:spacing w:before="0" w:beforeAutospacing="0" w:after="0" w:afterAutospacing="0"/>
        <w:ind w:firstLine="709"/>
        <w:rPr>
          <w:b/>
          <w:sz w:val="20"/>
          <w:szCs w:val="20"/>
        </w:rPr>
      </w:pPr>
      <w:r w:rsidRPr="00357E6F">
        <w:rPr>
          <w:b/>
          <w:sz w:val="20"/>
          <w:szCs w:val="20"/>
        </w:rPr>
        <w:t>1. Цели и задачи дисциплины</w:t>
      </w:r>
    </w:p>
    <w:p w:rsidR="002908BA" w:rsidRPr="00357E6F" w:rsidRDefault="002908BA" w:rsidP="002908BA">
      <w:pPr>
        <w:tabs>
          <w:tab w:val="left" w:pos="900"/>
          <w:tab w:val="left" w:pos="1080"/>
        </w:tabs>
        <w:spacing w:before="0" w:beforeAutospacing="0" w:after="0" w:afterAutospacing="0"/>
        <w:ind w:firstLine="709"/>
        <w:jc w:val="both"/>
        <w:rPr>
          <w:sz w:val="20"/>
          <w:szCs w:val="20"/>
        </w:rPr>
      </w:pPr>
      <w:bookmarkStart w:id="1" w:name="_Toc301991218"/>
      <w:bookmarkStart w:id="2" w:name="_Toc301991822"/>
      <w:bookmarkStart w:id="3" w:name="_Toc320718444"/>
      <w:bookmarkStart w:id="4" w:name="_Toc314565113"/>
      <w:bookmarkStart w:id="5" w:name="_Toc302331716"/>
      <w:bookmarkStart w:id="6" w:name="_Toc301992225"/>
      <w:r w:rsidRPr="00357E6F">
        <w:rPr>
          <w:b/>
          <w:i/>
          <w:sz w:val="20"/>
          <w:szCs w:val="20"/>
        </w:rPr>
        <w:t xml:space="preserve">Цель </w:t>
      </w:r>
      <w:r w:rsidRPr="00357E6F">
        <w:rPr>
          <w:b/>
          <w:bCs/>
          <w:i/>
          <w:sz w:val="20"/>
          <w:szCs w:val="20"/>
        </w:rPr>
        <w:t>дисциплины</w:t>
      </w:r>
      <w:r w:rsidRPr="00357E6F">
        <w:rPr>
          <w:bCs/>
          <w:sz w:val="20"/>
          <w:szCs w:val="20"/>
        </w:rPr>
        <w:t xml:space="preserve"> – </w:t>
      </w:r>
      <w:r w:rsidRPr="00357E6F">
        <w:rPr>
          <w:sz w:val="20"/>
          <w:szCs w:val="20"/>
        </w:rPr>
        <w:t xml:space="preserve">формирование </w:t>
      </w:r>
      <w:r w:rsidRPr="00357E6F">
        <w:rPr>
          <w:bCs/>
          <w:sz w:val="20"/>
          <w:szCs w:val="20"/>
        </w:rPr>
        <w:t>у обучающихся знаний, умений, навыков и компетенций в области</w:t>
      </w:r>
      <w:r w:rsidRPr="00357E6F">
        <w:rPr>
          <w:sz w:val="20"/>
          <w:szCs w:val="20"/>
        </w:rPr>
        <w:t xml:space="preserve"> </w:t>
      </w:r>
      <w:r w:rsidRPr="00357E6F">
        <w:rPr>
          <w:bCs/>
          <w:sz w:val="20"/>
          <w:szCs w:val="20"/>
        </w:rPr>
        <w:t>государственно-правовой действительности</w:t>
      </w:r>
      <w:r w:rsidRPr="00357E6F">
        <w:rPr>
          <w:sz w:val="20"/>
          <w:szCs w:val="20"/>
        </w:rPr>
        <w:t>, необходимых для профессиональной юридической деятельности, а также развитие у обучающихся ценностных представлений о праве, воспитания уважения к закону, развитие правового сознания и правового мышления.</w:t>
      </w:r>
    </w:p>
    <w:p w:rsidR="002908BA" w:rsidRPr="00357E6F" w:rsidRDefault="002908BA" w:rsidP="002908BA">
      <w:pPr>
        <w:pStyle w:val="aff7"/>
        <w:tabs>
          <w:tab w:val="left" w:pos="900"/>
          <w:tab w:val="left" w:pos="1080"/>
        </w:tabs>
        <w:suppressAutoHyphens/>
        <w:spacing w:after="0"/>
        <w:ind w:firstLine="709"/>
        <w:jc w:val="both"/>
        <w:outlineLvl w:val="0"/>
        <w:rPr>
          <w:b/>
          <w:i/>
          <w:sz w:val="20"/>
        </w:rPr>
      </w:pPr>
      <w:r w:rsidRPr="00357E6F">
        <w:rPr>
          <w:b/>
          <w:i/>
          <w:sz w:val="20"/>
        </w:rPr>
        <w:t>Задачи дисциплины:</w:t>
      </w:r>
      <w:bookmarkEnd w:id="1"/>
      <w:bookmarkEnd w:id="2"/>
      <w:bookmarkEnd w:id="3"/>
      <w:bookmarkEnd w:id="4"/>
      <w:bookmarkEnd w:id="5"/>
      <w:bookmarkEnd w:id="6"/>
      <w:r w:rsidRPr="00357E6F">
        <w:rPr>
          <w:b/>
          <w:i/>
          <w:sz w:val="20"/>
        </w:rPr>
        <w:t xml:space="preserve"> </w:t>
      </w:r>
    </w:p>
    <w:p w:rsidR="002908BA" w:rsidRPr="00357E6F" w:rsidRDefault="002908BA" w:rsidP="002908BA">
      <w:pPr>
        <w:pStyle w:val="aff7"/>
        <w:numPr>
          <w:ilvl w:val="0"/>
          <w:numId w:val="64"/>
        </w:numPr>
        <w:tabs>
          <w:tab w:val="clear" w:pos="2019"/>
          <w:tab w:val="left" w:pos="900"/>
          <w:tab w:val="left" w:pos="1080"/>
        </w:tabs>
        <w:suppressAutoHyphens/>
        <w:spacing w:after="0"/>
        <w:ind w:left="0" w:firstLine="709"/>
        <w:jc w:val="both"/>
        <w:rPr>
          <w:sz w:val="20"/>
        </w:rPr>
      </w:pPr>
      <w:r w:rsidRPr="00357E6F">
        <w:rPr>
          <w:sz w:val="20"/>
        </w:rPr>
        <w:t xml:space="preserve">способствовать формированию у обучающихся профессионального правосознания, юридического мышления, отвечающего требованиям построения в России правового государства и гражданского общества; </w:t>
      </w:r>
    </w:p>
    <w:p w:rsidR="002908BA" w:rsidRPr="00357E6F" w:rsidRDefault="002908BA" w:rsidP="002908BA">
      <w:pPr>
        <w:numPr>
          <w:ilvl w:val="0"/>
          <w:numId w:val="64"/>
        </w:numPr>
        <w:tabs>
          <w:tab w:val="clear" w:pos="2019"/>
          <w:tab w:val="left" w:pos="900"/>
          <w:tab w:val="left" w:pos="1100"/>
        </w:tabs>
        <w:suppressAutoHyphens/>
        <w:spacing w:before="0" w:beforeAutospacing="0" w:after="0" w:afterAutospacing="0"/>
        <w:ind w:left="0" w:firstLine="709"/>
        <w:jc w:val="both"/>
        <w:rPr>
          <w:sz w:val="20"/>
          <w:szCs w:val="20"/>
        </w:rPr>
      </w:pPr>
      <w:r w:rsidRPr="00357E6F">
        <w:rPr>
          <w:sz w:val="20"/>
          <w:szCs w:val="20"/>
        </w:rPr>
        <w:t>сформировать у обучающихся понимание закономерностей государственно-правового развития и знание основных категорий и понятий юриспруденции;</w:t>
      </w:r>
    </w:p>
    <w:p w:rsidR="002908BA" w:rsidRPr="00357E6F" w:rsidRDefault="002908BA" w:rsidP="002908BA">
      <w:pPr>
        <w:numPr>
          <w:ilvl w:val="0"/>
          <w:numId w:val="64"/>
        </w:numPr>
        <w:tabs>
          <w:tab w:val="clear" w:pos="2019"/>
          <w:tab w:val="left" w:pos="900"/>
          <w:tab w:val="left" w:pos="1100"/>
        </w:tabs>
        <w:suppressAutoHyphens/>
        <w:spacing w:before="0" w:beforeAutospacing="0" w:after="0" w:afterAutospacing="0"/>
        <w:ind w:left="0" w:firstLine="709"/>
        <w:jc w:val="both"/>
        <w:rPr>
          <w:sz w:val="20"/>
          <w:szCs w:val="20"/>
        </w:rPr>
      </w:pPr>
      <w:r w:rsidRPr="00357E6F">
        <w:rPr>
          <w:sz w:val="20"/>
          <w:szCs w:val="20"/>
        </w:rPr>
        <w:t>способствовать усвоению обучающихся общих принципов построения системы права и системы законодательства.</w:t>
      </w:r>
    </w:p>
    <w:p w:rsidR="002908BA" w:rsidRPr="00357E6F" w:rsidRDefault="002908BA" w:rsidP="002908BA">
      <w:pPr>
        <w:tabs>
          <w:tab w:val="left" w:pos="900"/>
          <w:tab w:val="left" w:pos="1080"/>
        </w:tabs>
        <w:suppressAutoHyphens/>
        <w:spacing w:before="0" w:beforeAutospacing="0" w:after="0" w:afterAutospacing="0"/>
        <w:ind w:firstLine="709"/>
        <w:jc w:val="both"/>
        <w:rPr>
          <w:b/>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2908BA" w:rsidRPr="00357E6F" w:rsidRDefault="002908BA" w:rsidP="002908BA">
      <w:pPr>
        <w:spacing w:before="0" w:beforeAutospacing="0" w:after="0" w:afterAutospacing="0"/>
        <w:ind w:firstLine="709"/>
        <w:rPr>
          <w:sz w:val="20"/>
          <w:szCs w:val="20"/>
        </w:rPr>
      </w:pPr>
      <w:r w:rsidRPr="00357E6F">
        <w:rPr>
          <w:sz w:val="20"/>
          <w:szCs w:val="20"/>
        </w:rPr>
        <w:t xml:space="preserve">Дисциплина «Теория государства и права» относится к дисциплинам обязательной части Блока </w:t>
      </w:r>
      <w:r w:rsidRPr="00357E6F">
        <w:rPr>
          <w:bCs/>
          <w:sz w:val="20"/>
          <w:szCs w:val="20"/>
        </w:rPr>
        <w:t>1</w:t>
      </w:r>
      <w:r w:rsidRPr="00357E6F">
        <w:rPr>
          <w:sz w:val="20"/>
          <w:szCs w:val="20"/>
        </w:rPr>
        <w:t xml:space="preserve">. </w:t>
      </w:r>
    </w:p>
    <w:p w:rsidR="002908BA" w:rsidRPr="00357E6F" w:rsidRDefault="002908BA" w:rsidP="002908BA">
      <w:pPr>
        <w:tabs>
          <w:tab w:val="left" w:pos="900"/>
        </w:tabs>
        <w:suppressAutoHyphens/>
        <w:spacing w:before="0" w:beforeAutospacing="0" w:after="0" w:afterAutospacing="0"/>
        <w:ind w:firstLine="709"/>
        <w:jc w:val="both"/>
        <w:rPr>
          <w:sz w:val="20"/>
          <w:szCs w:val="20"/>
        </w:rPr>
      </w:pPr>
    </w:p>
    <w:p w:rsidR="002908BA" w:rsidRPr="00357E6F" w:rsidRDefault="002908BA" w:rsidP="002908BA">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2908BA" w:rsidRPr="00357E6F" w:rsidRDefault="002908BA" w:rsidP="002908BA">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908BA" w:rsidRPr="00357E6F" w:rsidRDefault="002908BA" w:rsidP="002908BA">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908BA" w:rsidRPr="00357E6F" w:rsidRDefault="002908BA" w:rsidP="002908BA">
      <w:pPr>
        <w:tabs>
          <w:tab w:val="left" w:pos="900"/>
        </w:tabs>
        <w:suppressAutoHyphens/>
        <w:spacing w:before="0" w:beforeAutospacing="0" w:after="0" w:afterAutospacing="0"/>
        <w:ind w:firstLine="709"/>
        <w:jc w:val="both"/>
        <w:rPr>
          <w:b/>
          <w: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4395"/>
      </w:tblGrid>
      <w:tr w:rsidR="002908BA" w:rsidRPr="00357E6F" w:rsidTr="00D61FD2">
        <w:trPr>
          <w:tblHeader/>
        </w:trPr>
        <w:tc>
          <w:tcPr>
            <w:tcW w:w="2093" w:type="dxa"/>
          </w:tcPr>
          <w:p w:rsidR="002908BA" w:rsidRPr="00357E6F" w:rsidRDefault="002908BA" w:rsidP="00D61FD2">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685" w:type="dxa"/>
          </w:tcPr>
          <w:p w:rsidR="002908BA" w:rsidRPr="00357E6F" w:rsidRDefault="002908BA" w:rsidP="00D61FD2">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395" w:type="dxa"/>
          </w:tcPr>
          <w:p w:rsidR="002908BA" w:rsidRPr="00357E6F" w:rsidRDefault="002908BA" w:rsidP="00D61FD2">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908BA" w:rsidRPr="00357E6F" w:rsidTr="00D61FD2">
        <w:tc>
          <w:tcPr>
            <w:tcW w:w="2093" w:type="dxa"/>
            <w:vMerge w:val="restart"/>
          </w:tcPr>
          <w:p w:rsidR="002908BA" w:rsidRPr="00357E6F" w:rsidRDefault="002908BA" w:rsidP="00D61FD2">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Знать: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природу и сущность государства и права;</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 xml:space="preserve">основные закономерности возникновения, функционирования и развития государства и права; </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исторические типы и формы государства и права, их сущность и функции;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механизм государства, систему права, механизм и средства правового регулирования, реализации права;</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Уметь: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оперировать юридическими понятиями и категориями;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анализировать, толковать и правильно применять правовые нормы;</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принимать решения и совершать юридические действия в точном соответствии с законом;</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осуществлять правовую экспертизу нормативных правовых актов;</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давать квалифицированные юридические заключения и консультации;</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историко-правовых процессов и явлений; методами сравнительно-правового анализа правового материала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Владеть: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юридической терминологией;</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навыками работы с правовыми актами;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p>
        </w:tc>
      </w:tr>
      <w:tr w:rsidR="002908BA" w:rsidRPr="00357E6F" w:rsidTr="00D61FD2">
        <w:tc>
          <w:tcPr>
            <w:tcW w:w="2093" w:type="dxa"/>
            <w:vMerge w:val="restart"/>
          </w:tcPr>
          <w:p w:rsidR="002908BA" w:rsidRPr="00357E6F" w:rsidRDefault="002908BA" w:rsidP="00D61FD2">
            <w:pPr>
              <w:tabs>
                <w:tab w:val="left" w:pos="1080"/>
              </w:tabs>
              <w:spacing w:before="0" w:beforeAutospacing="0" w:after="0" w:afterAutospacing="0"/>
              <w:rPr>
                <w:b/>
                <w:sz w:val="20"/>
                <w:szCs w:val="20"/>
              </w:rPr>
            </w:pPr>
            <w:r w:rsidRPr="00357E6F">
              <w:rPr>
                <w:sz w:val="20"/>
                <w:szCs w:val="20"/>
              </w:rPr>
              <w:t>ОПК-4. Способен профессионально толковать нормы права</w:t>
            </w:r>
          </w:p>
        </w:tc>
        <w:tc>
          <w:tcPr>
            <w:tcW w:w="3685" w:type="dxa"/>
          </w:tcPr>
          <w:p w:rsidR="002908BA" w:rsidRPr="00357E6F" w:rsidRDefault="002908BA" w:rsidP="00D61FD2">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Знать: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 xml:space="preserve">основные закономерности возникновения, функционирования и развития государства и права; </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lastRenderedPageBreak/>
              <w:t>исторические типы и формы государства и права, их сущность и функции;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особенности государственного и правового развития России;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роль государства и права в политической системе общества, в общественной жизни;</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Уметь: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оперировать юридическими понятиями и категориями;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анализировать юридические факты и возникающие в связи с ними правовые отношения;</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анализировать, толковать и правильно применять правовые нормы;</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осуществлять правовую экспертизу нормативных правовых актов;</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давать квалифицированные юридические заключения и консультации;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правильно составлять и оформлять  юридические документы;</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 xml:space="preserve">ОПК-4.3. </w:t>
            </w:r>
            <w:bookmarkStart w:id="7" w:name="_Hlk62649476"/>
            <w:r w:rsidRPr="00357E6F">
              <w:rPr>
                <w:sz w:val="20"/>
                <w:szCs w:val="20"/>
              </w:rPr>
              <w:t>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bookmarkEnd w:id="7"/>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Владеть: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юридической терминологией;</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навыками работы с правовыми актами;</w:t>
            </w:r>
          </w:p>
          <w:p w:rsidR="002908BA" w:rsidRPr="00357E6F" w:rsidRDefault="002908BA" w:rsidP="00D61FD2">
            <w:pPr>
              <w:tabs>
                <w:tab w:val="left" w:pos="1080"/>
              </w:tabs>
              <w:spacing w:before="0" w:beforeAutospacing="0" w:after="0" w:afterAutospacing="0"/>
              <w:rPr>
                <w:sz w:val="20"/>
                <w:szCs w:val="20"/>
              </w:rPr>
            </w:pPr>
            <w:r w:rsidRPr="00357E6F">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2908BA" w:rsidRPr="00357E6F" w:rsidRDefault="002908BA" w:rsidP="00D61FD2">
            <w:pPr>
              <w:tabs>
                <w:tab w:val="left" w:pos="1080"/>
              </w:tabs>
              <w:spacing w:before="0" w:beforeAutospacing="0" w:after="0" w:afterAutospacing="0"/>
              <w:rPr>
                <w:sz w:val="20"/>
                <w:szCs w:val="20"/>
              </w:rPr>
            </w:pPr>
            <w:r w:rsidRPr="00357E6F">
              <w:rPr>
                <w:sz w:val="20"/>
                <w:szCs w:val="20"/>
              </w:rPr>
              <w:t>принятия необходимых мер защиты прав человека и гражданина.</w:t>
            </w:r>
          </w:p>
        </w:tc>
      </w:tr>
    </w:tbl>
    <w:p w:rsidR="002908BA" w:rsidRPr="00357E6F" w:rsidRDefault="002908BA" w:rsidP="002908BA">
      <w:pPr>
        <w:tabs>
          <w:tab w:val="left" w:pos="900"/>
          <w:tab w:val="left" w:pos="1080"/>
          <w:tab w:val="left" w:pos="1200"/>
          <w:tab w:val="left" w:pos="1560"/>
        </w:tabs>
        <w:suppressAutoHyphens/>
        <w:overflowPunct w:val="0"/>
        <w:autoSpaceDE w:val="0"/>
        <w:autoSpaceDN w:val="0"/>
        <w:adjustRightInd w:val="0"/>
        <w:spacing w:before="0" w:beforeAutospacing="0" w:after="0" w:afterAutospacing="0"/>
        <w:ind w:left="709"/>
        <w:jc w:val="both"/>
        <w:textAlignment w:val="baseline"/>
        <w:rPr>
          <w:b/>
          <w:i/>
          <w:sz w:val="20"/>
          <w:szCs w:val="20"/>
        </w:rPr>
      </w:pPr>
    </w:p>
    <w:p w:rsidR="002908BA" w:rsidRPr="00357E6F" w:rsidRDefault="002908BA" w:rsidP="002908BA">
      <w:pPr>
        <w:tabs>
          <w:tab w:val="left" w:pos="426"/>
          <w:tab w:val="left" w:pos="900"/>
        </w:tabs>
        <w:suppressAutoHyphens/>
        <w:spacing w:before="0" w:beforeAutospacing="0" w:after="0" w:afterAutospacing="0"/>
        <w:rPr>
          <w:sz w:val="20"/>
          <w:szCs w:val="20"/>
        </w:rPr>
      </w:pPr>
      <w:r w:rsidRPr="00357E6F">
        <w:rPr>
          <w:b/>
          <w:sz w:val="20"/>
          <w:szCs w:val="20"/>
        </w:rPr>
        <w:tab/>
      </w:r>
      <w:r w:rsidRPr="00357E6F">
        <w:rPr>
          <w:b/>
          <w:sz w:val="20"/>
          <w:szCs w:val="20"/>
        </w:rPr>
        <w:tab/>
      </w:r>
      <w:r w:rsidRPr="00357E6F">
        <w:rPr>
          <w:sz w:val="20"/>
          <w:szCs w:val="20"/>
        </w:rPr>
        <w:t>Знания, умения и навыки, приобретаемые обучающимися в результате изучения дисциплины «Теория государства и права», являются необходимыми для последующего поэтапного формирования компетенций и изучения дисциплин.</w:t>
      </w:r>
    </w:p>
    <w:p w:rsidR="002908BA" w:rsidRPr="00357E6F" w:rsidRDefault="002908BA" w:rsidP="002908BA">
      <w:pPr>
        <w:tabs>
          <w:tab w:val="left" w:pos="900"/>
          <w:tab w:val="left" w:pos="1080"/>
        </w:tabs>
        <w:suppressAutoHyphens/>
        <w:spacing w:before="0" w:beforeAutospacing="0" w:after="0" w:afterAutospacing="0"/>
        <w:rPr>
          <w:sz w:val="20"/>
          <w:szCs w:val="20"/>
        </w:rPr>
      </w:pPr>
    </w:p>
    <w:p w:rsidR="002908BA" w:rsidRPr="00357E6F" w:rsidRDefault="002908BA" w:rsidP="002908BA">
      <w:pPr>
        <w:tabs>
          <w:tab w:val="left" w:pos="900"/>
        </w:tabs>
        <w:spacing w:before="0" w:beforeAutospacing="0" w:after="0" w:afterAutospacing="0"/>
        <w:ind w:firstLine="709"/>
        <w:rPr>
          <w:b/>
          <w:sz w:val="20"/>
          <w:szCs w:val="20"/>
        </w:rPr>
      </w:pPr>
      <w:r w:rsidRPr="00357E6F">
        <w:rPr>
          <w:b/>
          <w:sz w:val="20"/>
          <w:szCs w:val="20"/>
        </w:rPr>
        <w:t xml:space="preserve">4.Объем дисциплины и виды учебной работы </w:t>
      </w:r>
    </w:p>
    <w:p w:rsidR="002908BA" w:rsidRPr="00357E6F" w:rsidRDefault="002908BA" w:rsidP="002908BA">
      <w:pPr>
        <w:tabs>
          <w:tab w:val="left" w:pos="900"/>
        </w:tabs>
        <w:spacing w:before="0" w:beforeAutospacing="0" w:after="0" w:afterAutospacing="0"/>
        <w:rPr>
          <w:b/>
          <w:sz w:val="20"/>
          <w:szCs w:val="20"/>
        </w:rPr>
      </w:pPr>
    </w:p>
    <w:p w:rsidR="002908BA" w:rsidRPr="00357E6F" w:rsidRDefault="002908BA" w:rsidP="002908BA">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2908BA" w:rsidRPr="00357E6F" w:rsidRDefault="002908BA" w:rsidP="002908BA">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2908BA" w:rsidRPr="00357E6F" w:rsidTr="00D61FD2">
        <w:tc>
          <w:tcPr>
            <w:tcW w:w="720" w:type="dxa"/>
            <w:vMerge w:val="restart"/>
            <w:vAlign w:val="center"/>
          </w:tcPr>
          <w:p w:rsidR="002908BA" w:rsidRPr="00357E6F" w:rsidRDefault="002908BA" w:rsidP="00D61FD2">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2908BA" w:rsidRPr="00357E6F" w:rsidRDefault="002908BA" w:rsidP="00D61FD2">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2908BA" w:rsidRPr="00357E6F" w:rsidTr="00D61FD2">
        <w:tc>
          <w:tcPr>
            <w:tcW w:w="720" w:type="dxa"/>
            <w:vMerge/>
          </w:tcPr>
          <w:p w:rsidR="002908BA" w:rsidRPr="00357E6F" w:rsidRDefault="002908BA" w:rsidP="00D61FD2">
            <w:pPr>
              <w:tabs>
                <w:tab w:val="left" w:pos="900"/>
              </w:tabs>
              <w:spacing w:before="0" w:beforeAutospacing="0" w:after="0" w:afterAutospacing="0"/>
              <w:rPr>
                <w:b/>
                <w:sz w:val="20"/>
                <w:szCs w:val="20"/>
              </w:rPr>
            </w:pPr>
          </w:p>
        </w:tc>
        <w:tc>
          <w:tcPr>
            <w:tcW w:w="4537" w:type="dxa"/>
            <w:vMerge/>
          </w:tcPr>
          <w:p w:rsidR="002908BA" w:rsidRPr="00357E6F" w:rsidRDefault="002908BA" w:rsidP="00D61FD2">
            <w:pPr>
              <w:tabs>
                <w:tab w:val="left" w:pos="900"/>
              </w:tabs>
              <w:spacing w:before="0" w:beforeAutospacing="0" w:after="0" w:afterAutospacing="0"/>
              <w:rPr>
                <w:b/>
                <w:sz w:val="20"/>
                <w:szCs w:val="20"/>
              </w:rPr>
            </w:pPr>
          </w:p>
        </w:tc>
        <w:tc>
          <w:tcPr>
            <w:tcW w:w="1620" w:type="dxa"/>
            <w:gridSpan w:val="2"/>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Заочная</w:t>
            </w:r>
          </w:p>
        </w:tc>
      </w:tr>
      <w:tr w:rsidR="002908BA" w:rsidRPr="00357E6F" w:rsidTr="00D61FD2">
        <w:tc>
          <w:tcPr>
            <w:tcW w:w="720" w:type="dxa"/>
            <w:vMerge/>
          </w:tcPr>
          <w:p w:rsidR="002908BA" w:rsidRPr="00357E6F" w:rsidRDefault="002908BA" w:rsidP="00D61FD2">
            <w:pPr>
              <w:tabs>
                <w:tab w:val="left" w:pos="900"/>
              </w:tabs>
              <w:spacing w:before="0" w:beforeAutospacing="0" w:after="0" w:afterAutospacing="0"/>
              <w:rPr>
                <w:b/>
                <w:sz w:val="20"/>
                <w:szCs w:val="20"/>
              </w:rPr>
            </w:pPr>
          </w:p>
        </w:tc>
        <w:tc>
          <w:tcPr>
            <w:tcW w:w="4537" w:type="dxa"/>
            <w:vMerge/>
          </w:tcPr>
          <w:p w:rsidR="002908BA" w:rsidRPr="00357E6F" w:rsidRDefault="002908BA" w:rsidP="00D61FD2">
            <w:pPr>
              <w:tabs>
                <w:tab w:val="left" w:pos="900"/>
              </w:tabs>
              <w:spacing w:before="0" w:beforeAutospacing="0" w:after="0" w:afterAutospacing="0"/>
              <w:rPr>
                <w:b/>
                <w:sz w:val="20"/>
                <w:szCs w:val="20"/>
              </w:rPr>
            </w:pPr>
          </w:p>
        </w:tc>
        <w:tc>
          <w:tcPr>
            <w:tcW w:w="72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2908BA" w:rsidRPr="00357E6F" w:rsidRDefault="002908BA" w:rsidP="00D61FD2">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 том числе</w:t>
            </w:r>
          </w:p>
        </w:tc>
      </w:tr>
      <w:tr w:rsidR="00163E9D" w:rsidRPr="00357E6F" w:rsidTr="00D61FD2">
        <w:tc>
          <w:tcPr>
            <w:tcW w:w="720" w:type="dxa"/>
            <w:vMerge w:val="restart"/>
          </w:tcPr>
          <w:p w:rsidR="00163E9D" w:rsidRPr="00357E6F" w:rsidRDefault="00163E9D" w:rsidP="00163E9D">
            <w:pPr>
              <w:suppressAutoHyphens/>
              <w:snapToGrid w:val="0"/>
              <w:spacing w:before="0" w:beforeAutospacing="0" w:after="0" w:afterAutospacing="0"/>
              <w:rPr>
                <w:b/>
                <w:sz w:val="20"/>
                <w:szCs w:val="20"/>
              </w:rPr>
            </w:pPr>
            <w:r w:rsidRPr="00357E6F">
              <w:rPr>
                <w:b/>
                <w:sz w:val="20"/>
                <w:szCs w:val="20"/>
              </w:rPr>
              <w:t>1</w:t>
            </w:r>
          </w:p>
        </w:tc>
        <w:tc>
          <w:tcPr>
            <w:tcW w:w="4537" w:type="dxa"/>
          </w:tcPr>
          <w:p w:rsidR="00163E9D" w:rsidRPr="00357E6F" w:rsidRDefault="00163E9D" w:rsidP="00163E9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48,2</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48,2</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b/>
                <w:sz w:val="20"/>
                <w:szCs w:val="20"/>
              </w:rPr>
            </w:pPr>
            <w:r w:rsidRPr="00357E6F">
              <w:rPr>
                <w:b/>
                <w:sz w:val="20"/>
                <w:szCs w:val="20"/>
              </w:rPr>
              <w:t>28,2</w:t>
            </w:r>
          </w:p>
        </w:tc>
        <w:tc>
          <w:tcPr>
            <w:tcW w:w="900" w:type="dxa"/>
          </w:tcPr>
          <w:p w:rsidR="00163E9D" w:rsidRPr="00357E6F" w:rsidRDefault="00163E9D" w:rsidP="00163E9D">
            <w:pPr>
              <w:pStyle w:val="afffd"/>
              <w:suppressAutoHyphens/>
              <w:snapToGrid w:val="0"/>
              <w:jc w:val="center"/>
              <w:rPr>
                <w:b/>
                <w:sz w:val="20"/>
                <w:szCs w:val="20"/>
              </w:rPr>
            </w:pPr>
          </w:p>
        </w:tc>
      </w:tr>
      <w:tr w:rsidR="00163E9D" w:rsidRPr="00357E6F" w:rsidTr="00D61FD2">
        <w:tc>
          <w:tcPr>
            <w:tcW w:w="720" w:type="dxa"/>
            <w:vMerge/>
          </w:tcPr>
          <w:p w:rsidR="00163E9D" w:rsidRPr="00357E6F" w:rsidRDefault="00163E9D" w:rsidP="00163E9D">
            <w:pPr>
              <w:suppressAutoHyphens/>
              <w:snapToGrid w:val="0"/>
              <w:spacing w:before="0" w:beforeAutospacing="0" w:after="0" w:afterAutospacing="0"/>
              <w:rPr>
                <w:b/>
                <w:sz w:val="20"/>
                <w:szCs w:val="20"/>
              </w:rPr>
            </w:pPr>
          </w:p>
        </w:tc>
        <w:tc>
          <w:tcPr>
            <w:tcW w:w="4537" w:type="dxa"/>
          </w:tcPr>
          <w:p w:rsidR="00163E9D" w:rsidRPr="00357E6F" w:rsidRDefault="00163E9D" w:rsidP="00163E9D">
            <w:pPr>
              <w:suppressAutoHyphens/>
              <w:snapToGrid w:val="0"/>
              <w:spacing w:before="0" w:beforeAutospacing="0" w:after="0" w:afterAutospacing="0"/>
              <w:rPr>
                <w:b/>
                <w:sz w:val="20"/>
                <w:szCs w:val="20"/>
              </w:rPr>
            </w:pPr>
            <w:r w:rsidRPr="00357E6F">
              <w:rPr>
                <w:i/>
                <w:sz w:val="20"/>
                <w:szCs w:val="20"/>
              </w:rPr>
              <w:t>В том числе в форме практической подготовки</w:t>
            </w:r>
          </w:p>
        </w:tc>
        <w:tc>
          <w:tcPr>
            <w:tcW w:w="720" w:type="dxa"/>
          </w:tcPr>
          <w:p w:rsidR="00163E9D" w:rsidRPr="00357E6F" w:rsidRDefault="00163E9D" w:rsidP="00163E9D">
            <w:pPr>
              <w:tabs>
                <w:tab w:val="left" w:pos="900"/>
              </w:tabs>
              <w:spacing w:before="0" w:beforeAutospacing="0" w:after="0" w:afterAutospacing="0"/>
              <w:jc w:val="center"/>
              <w:rPr>
                <w:b/>
                <w:sz w:val="20"/>
                <w:szCs w:val="20"/>
              </w:rPr>
            </w:pPr>
          </w:p>
        </w:tc>
        <w:tc>
          <w:tcPr>
            <w:tcW w:w="900" w:type="dxa"/>
          </w:tcPr>
          <w:p w:rsidR="00163E9D" w:rsidRPr="00357E6F" w:rsidRDefault="00163E9D" w:rsidP="00163E9D">
            <w:pPr>
              <w:tabs>
                <w:tab w:val="left" w:pos="900"/>
              </w:tabs>
              <w:spacing w:before="0" w:beforeAutospacing="0" w:after="0" w:afterAutospacing="0"/>
              <w:jc w:val="center"/>
              <w:rPr>
                <w:b/>
                <w:i/>
                <w:sz w:val="20"/>
                <w:szCs w:val="20"/>
              </w:rPr>
            </w:pPr>
            <w:r w:rsidRPr="00357E6F">
              <w:rPr>
                <w:b/>
                <w:i/>
                <w:sz w:val="20"/>
                <w:szCs w:val="20"/>
              </w:rPr>
              <w:t>8</w:t>
            </w:r>
          </w:p>
        </w:tc>
        <w:tc>
          <w:tcPr>
            <w:tcW w:w="720" w:type="dxa"/>
          </w:tcPr>
          <w:p w:rsidR="00163E9D" w:rsidRPr="00357E6F" w:rsidRDefault="00163E9D" w:rsidP="00163E9D">
            <w:pPr>
              <w:tabs>
                <w:tab w:val="left" w:pos="900"/>
              </w:tabs>
              <w:spacing w:before="0" w:beforeAutospacing="0" w:after="0" w:afterAutospacing="0"/>
              <w:jc w:val="center"/>
              <w:rPr>
                <w:b/>
                <w:sz w:val="20"/>
                <w:szCs w:val="20"/>
              </w:rPr>
            </w:pPr>
          </w:p>
        </w:tc>
        <w:tc>
          <w:tcPr>
            <w:tcW w:w="933" w:type="dxa"/>
          </w:tcPr>
          <w:p w:rsidR="00163E9D" w:rsidRPr="00357E6F" w:rsidRDefault="00163E9D" w:rsidP="00163E9D">
            <w:pPr>
              <w:tabs>
                <w:tab w:val="left" w:pos="900"/>
              </w:tabs>
              <w:spacing w:before="0" w:beforeAutospacing="0" w:after="0" w:afterAutospacing="0"/>
              <w:jc w:val="center"/>
              <w:rPr>
                <w:b/>
                <w:i/>
                <w:sz w:val="20"/>
                <w:szCs w:val="20"/>
              </w:rPr>
            </w:pPr>
            <w:r w:rsidRPr="00357E6F">
              <w:rPr>
                <w:b/>
                <w:i/>
                <w:sz w:val="20"/>
                <w:szCs w:val="20"/>
              </w:rPr>
              <w:t>8</w:t>
            </w:r>
          </w:p>
        </w:tc>
        <w:tc>
          <w:tcPr>
            <w:tcW w:w="687" w:type="dxa"/>
          </w:tcPr>
          <w:p w:rsidR="00163E9D" w:rsidRPr="00357E6F" w:rsidRDefault="00163E9D" w:rsidP="00163E9D">
            <w:pPr>
              <w:pStyle w:val="afffd"/>
              <w:suppressAutoHyphens/>
              <w:snapToGrid w:val="0"/>
              <w:jc w:val="center"/>
              <w:rPr>
                <w:b/>
                <w:sz w:val="20"/>
                <w:szCs w:val="20"/>
              </w:rPr>
            </w:pPr>
          </w:p>
        </w:tc>
        <w:tc>
          <w:tcPr>
            <w:tcW w:w="900" w:type="dxa"/>
          </w:tcPr>
          <w:p w:rsidR="00163E9D" w:rsidRPr="00357E6F" w:rsidRDefault="00163E9D" w:rsidP="00163E9D">
            <w:pPr>
              <w:pStyle w:val="afffd"/>
              <w:suppressAutoHyphens/>
              <w:snapToGrid w:val="0"/>
              <w:jc w:val="center"/>
              <w:rPr>
                <w:b/>
                <w:i/>
                <w:sz w:val="20"/>
                <w:szCs w:val="20"/>
              </w:rPr>
            </w:pPr>
            <w:r w:rsidRPr="00357E6F">
              <w:rPr>
                <w:b/>
                <w:i/>
                <w:sz w:val="20"/>
                <w:szCs w:val="20"/>
              </w:rPr>
              <w:t>4</w:t>
            </w: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1.1</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sz w:val="20"/>
                <w:szCs w:val="20"/>
              </w:rPr>
              <w:t>6</w:t>
            </w:r>
          </w:p>
        </w:tc>
        <w:tc>
          <w:tcPr>
            <w:tcW w:w="900" w:type="dxa"/>
          </w:tcPr>
          <w:p w:rsidR="00163E9D" w:rsidRPr="00357E6F" w:rsidRDefault="00163E9D" w:rsidP="00163E9D">
            <w:pPr>
              <w:pStyle w:val="afffd"/>
              <w:suppressAutoHyphens/>
              <w:snapToGrid w:val="0"/>
              <w:jc w:val="center"/>
              <w:rPr>
                <w:sz w:val="20"/>
                <w:szCs w:val="20"/>
              </w:rPr>
            </w:pP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36</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36</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sz w:val="20"/>
                <w:szCs w:val="20"/>
              </w:rPr>
              <w:t>20</w:t>
            </w:r>
          </w:p>
        </w:tc>
        <w:tc>
          <w:tcPr>
            <w:tcW w:w="900" w:type="dxa"/>
          </w:tcPr>
          <w:p w:rsidR="00163E9D" w:rsidRPr="00357E6F" w:rsidRDefault="00163E9D" w:rsidP="00163E9D">
            <w:pPr>
              <w:pStyle w:val="afffd"/>
              <w:suppressAutoHyphens/>
              <w:snapToGrid w:val="0"/>
              <w:jc w:val="center"/>
              <w:rPr>
                <w:sz w:val="20"/>
                <w:szCs w:val="20"/>
              </w:rPr>
            </w:pPr>
          </w:p>
        </w:tc>
      </w:tr>
      <w:tr w:rsidR="00163E9D" w:rsidRPr="00357E6F" w:rsidTr="00D61FD2">
        <w:tc>
          <w:tcPr>
            <w:tcW w:w="720" w:type="dxa"/>
            <w:vMerge w:val="restart"/>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1.2.1</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семинар-дискуссия, </w:t>
            </w:r>
          </w:p>
          <w:p w:rsidR="00163E9D" w:rsidRPr="00357E6F" w:rsidRDefault="00163E9D" w:rsidP="00163E9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00" w:type="dxa"/>
          </w:tcPr>
          <w:p w:rsidR="00163E9D" w:rsidRPr="00357E6F" w:rsidRDefault="00163E9D" w:rsidP="00163E9D">
            <w:pPr>
              <w:pStyle w:val="afffd"/>
              <w:suppressAutoHyphens/>
              <w:snapToGrid w:val="0"/>
              <w:jc w:val="center"/>
              <w:rPr>
                <w:sz w:val="20"/>
                <w:szCs w:val="20"/>
              </w:rPr>
            </w:pPr>
            <w:r w:rsidRPr="00357E6F">
              <w:rPr>
                <w:sz w:val="20"/>
                <w:szCs w:val="20"/>
              </w:rPr>
              <w:t>0</w:t>
            </w:r>
          </w:p>
          <w:p w:rsidR="00163E9D" w:rsidRPr="00357E6F" w:rsidRDefault="00163E9D" w:rsidP="00163E9D">
            <w:pPr>
              <w:tabs>
                <w:tab w:val="left" w:pos="900"/>
              </w:tabs>
              <w:spacing w:before="0" w:beforeAutospacing="0" w:after="0" w:afterAutospacing="0"/>
              <w:jc w:val="center"/>
              <w:rPr>
                <w:b/>
                <w:sz w:val="20"/>
                <w:szCs w:val="20"/>
              </w:rPr>
            </w:pPr>
            <w:r w:rsidRPr="00357E6F">
              <w:rPr>
                <w:sz w:val="20"/>
                <w:szCs w:val="20"/>
              </w:rPr>
              <w:t>36</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33" w:type="dxa"/>
          </w:tcPr>
          <w:p w:rsidR="00163E9D" w:rsidRPr="00357E6F" w:rsidRDefault="00163E9D" w:rsidP="00163E9D">
            <w:pPr>
              <w:pStyle w:val="afffd"/>
              <w:suppressAutoHyphens/>
              <w:snapToGrid w:val="0"/>
              <w:jc w:val="center"/>
              <w:rPr>
                <w:sz w:val="20"/>
                <w:szCs w:val="20"/>
              </w:rPr>
            </w:pPr>
            <w:r w:rsidRPr="00357E6F">
              <w:rPr>
                <w:sz w:val="20"/>
                <w:szCs w:val="20"/>
              </w:rPr>
              <w:t>0</w:t>
            </w:r>
          </w:p>
          <w:p w:rsidR="00163E9D" w:rsidRPr="00357E6F" w:rsidRDefault="00163E9D" w:rsidP="00163E9D">
            <w:pPr>
              <w:tabs>
                <w:tab w:val="left" w:pos="900"/>
              </w:tabs>
              <w:spacing w:before="0" w:beforeAutospacing="0" w:after="0" w:afterAutospacing="0"/>
              <w:jc w:val="center"/>
              <w:rPr>
                <w:b/>
                <w:sz w:val="20"/>
                <w:szCs w:val="20"/>
              </w:rPr>
            </w:pPr>
            <w:r w:rsidRPr="00357E6F">
              <w:rPr>
                <w:sz w:val="20"/>
                <w:szCs w:val="20"/>
              </w:rPr>
              <w:t>36</w:t>
            </w:r>
          </w:p>
        </w:tc>
        <w:tc>
          <w:tcPr>
            <w:tcW w:w="687" w:type="dxa"/>
          </w:tcPr>
          <w:p w:rsidR="00163E9D" w:rsidRPr="00357E6F" w:rsidRDefault="00163E9D" w:rsidP="00163E9D">
            <w:pPr>
              <w:pStyle w:val="afffd"/>
              <w:suppressAutoHyphens/>
              <w:snapToGrid w:val="0"/>
              <w:rPr>
                <w:sz w:val="20"/>
                <w:szCs w:val="20"/>
              </w:rPr>
            </w:pPr>
          </w:p>
        </w:tc>
        <w:tc>
          <w:tcPr>
            <w:tcW w:w="900" w:type="dxa"/>
          </w:tcPr>
          <w:p w:rsidR="00163E9D" w:rsidRPr="00357E6F" w:rsidRDefault="00163E9D" w:rsidP="00163E9D">
            <w:pPr>
              <w:pStyle w:val="afffd"/>
              <w:suppressAutoHyphens/>
              <w:snapToGrid w:val="0"/>
              <w:jc w:val="center"/>
              <w:rPr>
                <w:sz w:val="20"/>
                <w:szCs w:val="20"/>
              </w:rPr>
            </w:pPr>
            <w:r w:rsidRPr="00357E6F">
              <w:rPr>
                <w:sz w:val="20"/>
                <w:szCs w:val="20"/>
              </w:rPr>
              <w:t>0</w:t>
            </w:r>
          </w:p>
          <w:p w:rsidR="00163E9D" w:rsidRPr="00357E6F" w:rsidRDefault="00163E9D" w:rsidP="00163E9D">
            <w:pPr>
              <w:pStyle w:val="afffd"/>
              <w:suppressAutoHyphens/>
              <w:snapToGrid w:val="0"/>
              <w:jc w:val="center"/>
              <w:rPr>
                <w:sz w:val="20"/>
                <w:szCs w:val="20"/>
              </w:rPr>
            </w:pPr>
            <w:r w:rsidRPr="00357E6F">
              <w:rPr>
                <w:sz w:val="20"/>
                <w:szCs w:val="20"/>
              </w:rPr>
              <w:t>20</w:t>
            </w:r>
          </w:p>
        </w:tc>
      </w:tr>
      <w:tr w:rsidR="00163E9D" w:rsidRPr="00357E6F" w:rsidTr="00D61FD2">
        <w:tc>
          <w:tcPr>
            <w:tcW w:w="720" w:type="dxa"/>
            <w:vMerge/>
          </w:tcPr>
          <w:p w:rsidR="00163E9D" w:rsidRPr="00357E6F" w:rsidRDefault="00163E9D" w:rsidP="00163E9D">
            <w:pPr>
              <w:suppressAutoHyphens/>
              <w:snapToGrid w:val="0"/>
              <w:spacing w:before="0" w:beforeAutospacing="0" w:after="0" w:afterAutospacing="0"/>
              <w:rPr>
                <w:sz w:val="20"/>
                <w:szCs w:val="20"/>
              </w:rPr>
            </w:pP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00" w:type="dxa"/>
          </w:tcPr>
          <w:p w:rsidR="00163E9D" w:rsidRPr="00357E6F" w:rsidRDefault="00163E9D" w:rsidP="00163E9D">
            <w:pPr>
              <w:pStyle w:val="afffd"/>
              <w:suppressAutoHyphens/>
              <w:snapToGrid w:val="0"/>
              <w:jc w:val="center"/>
              <w:rPr>
                <w:i/>
                <w:sz w:val="20"/>
                <w:szCs w:val="20"/>
              </w:rPr>
            </w:pPr>
            <w:r w:rsidRPr="00357E6F">
              <w:rPr>
                <w:i/>
                <w:sz w:val="20"/>
                <w:szCs w:val="20"/>
              </w:rPr>
              <w:t>8</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33" w:type="dxa"/>
          </w:tcPr>
          <w:p w:rsidR="00163E9D" w:rsidRPr="00357E6F" w:rsidRDefault="00163E9D" w:rsidP="00163E9D">
            <w:pPr>
              <w:pStyle w:val="afffd"/>
              <w:suppressAutoHyphens/>
              <w:snapToGrid w:val="0"/>
              <w:jc w:val="center"/>
              <w:rPr>
                <w:i/>
                <w:sz w:val="20"/>
                <w:szCs w:val="20"/>
              </w:rPr>
            </w:pPr>
            <w:r w:rsidRPr="00357E6F">
              <w:rPr>
                <w:i/>
                <w:sz w:val="20"/>
                <w:szCs w:val="20"/>
              </w:rPr>
              <w:t>8</w:t>
            </w:r>
          </w:p>
        </w:tc>
        <w:tc>
          <w:tcPr>
            <w:tcW w:w="687" w:type="dxa"/>
          </w:tcPr>
          <w:p w:rsidR="00163E9D" w:rsidRPr="00357E6F" w:rsidRDefault="00163E9D" w:rsidP="00163E9D">
            <w:pPr>
              <w:pStyle w:val="afffd"/>
              <w:suppressAutoHyphens/>
              <w:snapToGrid w:val="0"/>
              <w:rPr>
                <w:sz w:val="20"/>
                <w:szCs w:val="20"/>
              </w:rPr>
            </w:pPr>
          </w:p>
        </w:tc>
        <w:tc>
          <w:tcPr>
            <w:tcW w:w="900" w:type="dxa"/>
          </w:tcPr>
          <w:p w:rsidR="00163E9D" w:rsidRPr="00357E6F" w:rsidRDefault="00163E9D" w:rsidP="00163E9D">
            <w:pPr>
              <w:pStyle w:val="afffd"/>
              <w:suppressAutoHyphens/>
              <w:snapToGrid w:val="0"/>
              <w:jc w:val="center"/>
              <w:rPr>
                <w:i/>
                <w:sz w:val="20"/>
                <w:szCs w:val="20"/>
              </w:rPr>
            </w:pPr>
            <w:r w:rsidRPr="00357E6F">
              <w:rPr>
                <w:i/>
                <w:sz w:val="20"/>
                <w:szCs w:val="20"/>
              </w:rPr>
              <w:t>4</w:t>
            </w:r>
          </w:p>
        </w:tc>
      </w:tr>
      <w:tr w:rsidR="00163E9D" w:rsidRPr="00357E6F" w:rsidTr="00D61FD2">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sz w:val="20"/>
                <w:szCs w:val="20"/>
              </w:rPr>
              <w:t>-</w:t>
            </w:r>
          </w:p>
        </w:tc>
        <w:tc>
          <w:tcPr>
            <w:tcW w:w="900" w:type="dxa"/>
          </w:tcPr>
          <w:p w:rsidR="00163E9D" w:rsidRPr="00357E6F" w:rsidRDefault="00163E9D" w:rsidP="00163E9D">
            <w:pPr>
              <w:pStyle w:val="afffd"/>
              <w:suppressAutoHyphens/>
              <w:snapToGrid w:val="0"/>
              <w:jc w:val="center"/>
              <w:rPr>
                <w:sz w:val="20"/>
                <w:szCs w:val="20"/>
              </w:rPr>
            </w:pPr>
          </w:p>
        </w:tc>
      </w:tr>
      <w:tr w:rsidR="00163E9D" w:rsidRPr="00357E6F" w:rsidTr="00D61FD2">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1.2.3</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p w:rsidR="00163E9D" w:rsidRPr="00357E6F" w:rsidRDefault="00163E9D" w:rsidP="00163E9D">
            <w:pPr>
              <w:pStyle w:val="afffd"/>
              <w:suppressAutoHyphens/>
              <w:snapToGrid w:val="0"/>
              <w:jc w:val="center"/>
              <w:rPr>
                <w:sz w:val="20"/>
                <w:szCs w:val="20"/>
              </w:rPr>
            </w:pP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p w:rsidR="00163E9D" w:rsidRPr="00357E6F" w:rsidRDefault="00163E9D" w:rsidP="00163E9D">
            <w:pPr>
              <w:pStyle w:val="afffd"/>
              <w:suppressAutoHyphens/>
              <w:snapToGrid w:val="0"/>
              <w:jc w:val="center"/>
              <w:rPr>
                <w:sz w:val="20"/>
                <w:szCs w:val="20"/>
              </w:rPr>
            </w:pP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p w:rsidR="00163E9D" w:rsidRPr="00357E6F" w:rsidRDefault="00163E9D" w:rsidP="00163E9D">
            <w:pPr>
              <w:suppressAutoHyphens/>
              <w:snapToGrid w:val="0"/>
              <w:spacing w:before="0" w:beforeAutospacing="0" w:after="0" w:afterAutospacing="0"/>
              <w:jc w:val="center"/>
              <w:rPr>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p>
        </w:tc>
      </w:tr>
      <w:tr w:rsidR="00163E9D" w:rsidRPr="00357E6F" w:rsidTr="00D61FD2">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1.3</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2,2</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2,2</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1.3.1</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33"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w:t>
            </w: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lastRenderedPageBreak/>
              <w:t>1.3.2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33"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0,2</w:t>
            </w: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b/>
                <w:sz w:val="20"/>
                <w:szCs w:val="20"/>
              </w:rPr>
              <w:t>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296</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296</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r w:rsidRPr="00357E6F">
              <w:rPr>
                <w:b/>
                <w:sz w:val="20"/>
                <w:szCs w:val="20"/>
              </w:rPr>
              <w:t>325</w:t>
            </w: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p>
        </w:tc>
      </w:tr>
      <w:tr w:rsidR="00163E9D" w:rsidRPr="00357E6F" w:rsidTr="00D61FD2">
        <w:tc>
          <w:tcPr>
            <w:tcW w:w="720" w:type="dxa"/>
          </w:tcPr>
          <w:p w:rsidR="00163E9D" w:rsidRPr="00357E6F" w:rsidRDefault="00163E9D" w:rsidP="00163E9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163E9D" w:rsidRPr="00357E6F" w:rsidRDefault="00163E9D" w:rsidP="00163E9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296</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296</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p>
          <w:p w:rsidR="00163E9D" w:rsidRPr="00357E6F" w:rsidRDefault="00163E9D" w:rsidP="00163E9D">
            <w:pPr>
              <w:pStyle w:val="afffd"/>
              <w:suppressAutoHyphens/>
              <w:snapToGrid w:val="0"/>
              <w:jc w:val="center"/>
              <w:rPr>
                <w:sz w:val="20"/>
                <w:szCs w:val="20"/>
              </w:rPr>
            </w:pPr>
          </w:p>
          <w:p w:rsidR="00163E9D" w:rsidRPr="00357E6F" w:rsidRDefault="00163E9D" w:rsidP="00163E9D">
            <w:pPr>
              <w:pStyle w:val="afffd"/>
              <w:suppressAutoHyphens/>
              <w:snapToGrid w:val="0"/>
              <w:jc w:val="center"/>
              <w:rPr>
                <w:b/>
                <w:sz w:val="20"/>
                <w:szCs w:val="20"/>
              </w:rPr>
            </w:pPr>
            <w:r w:rsidRPr="00357E6F">
              <w:rPr>
                <w:sz w:val="20"/>
                <w:szCs w:val="20"/>
              </w:rPr>
              <w:t>325</w:t>
            </w:r>
          </w:p>
        </w:tc>
        <w:tc>
          <w:tcPr>
            <w:tcW w:w="900" w:type="dxa"/>
          </w:tcPr>
          <w:p w:rsidR="00163E9D" w:rsidRPr="00357E6F" w:rsidRDefault="00163E9D" w:rsidP="00163E9D">
            <w:pPr>
              <w:pStyle w:val="afffd"/>
              <w:suppressAutoHyphens/>
              <w:snapToGrid w:val="0"/>
              <w:jc w:val="center"/>
              <w:rPr>
                <w:b/>
                <w:sz w:val="20"/>
                <w:szCs w:val="20"/>
              </w:rPr>
            </w:pPr>
          </w:p>
        </w:tc>
      </w:tr>
      <w:tr w:rsidR="00163E9D" w:rsidRPr="00357E6F" w:rsidTr="00A07B53">
        <w:tc>
          <w:tcPr>
            <w:tcW w:w="720" w:type="dxa"/>
          </w:tcPr>
          <w:p w:rsidR="00163E9D" w:rsidRPr="00357E6F" w:rsidRDefault="00163E9D" w:rsidP="00163E9D">
            <w:pPr>
              <w:suppressAutoHyphens/>
              <w:spacing w:before="0" w:beforeAutospacing="0" w:after="0" w:afterAutospacing="0"/>
              <w:rPr>
                <w:sz w:val="20"/>
                <w:szCs w:val="20"/>
              </w:rPr>
            </w:pPr>
            <w:r w:rsidRPr="00357E6F">
              <w:rPr>
                <w:sz w:val="20"/>
                <w:szCs w:val="20"/>
              </w:rPr>
              <w:t>2.2</w:t>
            </w:r>
          </w:p>
        </w:tc>
        <w:tc>
          <w:tcPr>
            <w:tcW w:w="4537" w:type="dxa"/>
          </w:tcPr>
          <w:p w:rsidR="00163E9D" w:rsidRPr="00357E6F" w:rsidRDefault="00163E9D" w:rsidP="00163E9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163E9D" w:rsidRPr="00357E6F" w:rsidRDefault="00163E9D" w:rsidP="00163E9D">
            <w:pPr>
              <w:pStyle w:val="afffd"/>
              <w:suppressAutoHyphens/>
              <w:snapToGrid w:val="0"/>
              <w:jc w:val="center"/>
              <w:rPr>
                <w:b/>
                <w:sz w:val="20"/>
                <w:szCs w:val="20"/>
              </w:rPr>
            </w:pPr>
            <w:r w:rsidRPr="00357E6F">
              <w:rPr>
                <w:b/>
                <w:sz w:val="20"/>
                <w:szCs w:val="20"/>
              </w:rPr>
              <w:t>15,8</w:t>
            </w:r>
          </w:p>
          <w:p w:rsidR="00163E9D" w:rsidRPr="00357E6F" w:rsidRDefault="00163E9D" w:rsidP="00163E9D">
            <w:pPr>
              <w:tabs>
                <w:tab w:val="left" w:pos="900"/>
              </w:tabs>
              <w:spacing w:before="0" w:beforeAutospacing="0" w:after="0" w:afterAutospacing="0"/>
              <w:jc w:val="center"/>
              <w:rPr>
                <w:b/>
                <w:sz w:val="20"/>
                <w:szCs w:val="20"/>
              </w:rPr>
            </w:pP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pStyle w:val="afffd"/>
              <w:suppressAutoHyphens/>
              <w:snapToGrid w:val="0"/>
              <w:jc w:val="center"/>
              <w:rPr>
                <w:b/>
                <w:sz w:val="20"/>
                <w:szCs w:val="20"/>
              </w:rPr>
            </w:pPr>
            <w:r w:rsidRPr="00357E6F">
              <w:rPr>
                <w:b/>
                <w:sz w:val="20"/>
                <w:szCs w:val="20"/>
              </w:rPr>
              <w:t>15,8</w:t>
            </w:r>
          </w:p>
          <w:p w:rsidR="00163E9D" w:rsidRPr="00357E6F" w:rsidRDefault="00163E9D" w:rsidP="00163E9D">
            <w:pPr>
              <w:tabs>
                <w:tab w:val="left" w:pos="900"/>
              </w:tabs>
              <w:spacing w:before="0" w:beforeAutospacing="0" w:after="0" w:afterAutospacing="0"/>
              <w:jc w:val="center"/>
              <w:rPr>
                <w:b/>
                <w:sz w:val="20"/>
                <w:szCs w:val="20"/>
              </w:rPr>
            </w:pPr>
          </w:p>
        </w:tc>
        <w:tc>
          <w:tcPr>
            <w:tcW w:w="933"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b/>
                <w:sz w:val="20"/>
                <w:szCs w:val="20"/>
              </w:rPr>
              <w:t>6,8</w:t>
            </w:r>
          </w:p>
        </w:tc>
        <w:tc>
          <w:tcPr>
            <w:tcW w:w="900" w:type="dxa"/>
          </w:tcPr>
          <w:p w:rsidR="00163E9D" w:rsidRPr="00357E6F" w:rsidRDefault="00163E9D" w:rsidP="00163E9D">
            <w:pPr>
              <w:pStyle w:val="afffd"/>
              <w:suppressAutoHyphens/>
              <w:snapToGrid w:val="0"/>
              <w:jc w:val="center"/>
              <w:rPr>
                <w:b/>
                <w:sz w:val="20"/>
                <w:szCs w:val="20"/>
              </w:rPr>
            </w:pPr>
          </w:p>
        </w:tc>
      </w:tr>
      <w:tr w:rsidR="00163E9D" w:rsidRPr="00357E6F" w:rsidTr="00A07B53">
        <w:tc>
          <w:tcPr>
            <w:tcW w:w="720" w:type="dxa"/>
            <w:vMerge w:val="restart"/>
          </w:tcPr>
          <w:p w:rsidR="00163E9D" w:rsidRPr="00357E6F" w:rsidRDefault="00163E9D" w:rsidP="00163E9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163E9D" w:rsidRPr="00357E6F" w:rsidRDefault="00163E9D" w:rsidP="00163E9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163E9D" w:rsidRPr="00357E6F" w:rsidRDefault="00163E9D" w:rsidP="00163E9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163E9D" w:rsidRPr="00357E6F" w:rsidRDefault="00163E9D" w:rsidP="00163E9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360</w:t>
            </w: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360</w:t>
            </w:r>
          </w:p>
        </w:tc>
        <w:tc>
          <w:tcPr>
            <w:tcW w:w="933"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687"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360</w:t>
            </w: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r>
      <w:tr w:rsidR="00163E9D" w:rsidRPr="00357E6F" w:rsidTr="00A07B53">
        <w:tc>
          <w:tcPr>
            <w:tcW w:w="720" w:type="dxa"/>
            <w:vMerge/>
          </w:tcPr>
          <w:p w:rsidR="00163E9D" w:rsidRPr="00357E6F" w:rsidRDefault="00163E9D" w:rsidP="00163E9D">
            <w:pPr>
              <w:suppressAutoHyphens/>
              <w:snapToGrid w:val="0"/>
              <w:spacing w:before="0" w:beforeAutospacing="0" w:after="0" w:afterAutospacing="0"/>
              <w:rPr>
                <w:b/>
                <w:sz w:val="20"/>
                <w:szCs w:val="20"/>
              </w:rPr>
            </w:pPr>
          </w:p>
        </w:tc>
        <w:tc>
          <w:tcPr>
            <w:tcW w:w="4537" w:type="dxa"/>
            <w:vMerge/>
          </w:tcPr>
          <w:p w:rsidR="00163E9D" w:rsidRPr="00357E6F" w:rsidRDefault="00163E9D" w:rsidP="00163E9D">
            <w:pPr>
              <w:suppressAutoHyphens/>
              <w:snapToGrid w:val="0"/>
              <w:spacing w:before="0" w:beforeAutospacing="0" w:after="0" w:afterAutospacing="0"/>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00" w:type="dxa"/>
            <w:vAlign w:val="center"/>
          </w:tcPr>
          <w:p w:rsidR="00163E9D" w:rsidRPr="00357E6F" w:rsidRDefault="00163E9D" w:rsidP="00163E9D">
            <w:pPr>
              <w:tabs>
                <w:tab w:val="left" w:pos="900"/>
              </w:tabs>
              <w:spacing w:before="0" w:beforeAutospacing="0" w:after="0" w:afterAutospacing="0"/>
              <w:jc w:val="center"/>
              <w:rPr>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33" w:type="dxa"/>
            <w:vAlign w:val="center"/>
          </w:tcPr>
          <w:p w:rsidR="00163E9D" w:rsidRPr="00357E6F" w:rsidRDefault="00163E9D" w:rsidP="00163E9D">
            <w:pPr>
              <w:tabs>
                <w:tab w:val="left" w:pos="900"/>
              </w:tabs>
              <w:spacing w:before="0" w:beforeAutospacing="0" w:after="0" w:afterAutospacing="0"/>
              <w:jc w:val="center"/>
              <w:rPr>
                <w:sz w:val="20"/>
                <w:szCs w:val="20"/>
              </w:rPr>
            </w:pPr>
          </w:p>
        </w:tc>
        <w:tc>
          <w:tcPr>
            <w:tcW w:w="687"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r>
      <w:tr w:rsidR="002908BA" w:rsidRPr="00357E6F" w:rsidTr="00D61FD2">
        <w:tc>
          <w:tcPr>
            <w:tcW w:w="720" w:type="dxa"/>
            <w:vMerge/>
          </w:tcPr>
          <w:p w:rsidR="002908BA" w:rsidRPr="00357E6F" w:rsidRDefault="002908BA" w:rsidP="00D61FD2">
            <w:pPr>
              <w:suppressAutoHyphens/>
              <w:snapToGrid w:val="0"/>
              <w:spacing w:before="0" w:beforeAutospacing="0" w:after="0" w:afterAutospacing="0"/>
              <w:rPr>
                <w:b/>
                <w:sz w:val="20"/>
                <w:szCs w:val="20"/>
              </w:rPr>
            </w:pPr>
          </w:p>
        </w:tc>
        <w:tc>
          <w:tcPr>
            <w:tcW w:w="4537" w:type="dxa"/>
            <w:vMerge/>
          </w:tcPr>
          <w:p w:rsidR="002908BA" w:rsidRPr="00357E6F" w:rsidRDefault="002908BA" w:rsidP="00D61FD2">
            <w:pPr>
              <w:suppressAutoHyphens/>
              <w:snapToGrid w:val="0"/>
              <w:spacing w:before="0" w:beforeAutospacing="0" w:after="0" w:afterAutospacing="0"/>
              <w:rPr>
                <w:b/>
                <w:sz w:val="20"/>
                <w:szCs w:val="20"/>
              </w:rPr>
            </w:pPr>
          </w:p>
        </w:tc>
        <w:tc>
          <w:tcPr>
            <w:tcW w:w="4860" w:type="dxa"/>
            <w:gridSpan w:val="6"/>
            <w:vAlign w:val="center"/>
          </w:tcPr>
          <w:p w:rsidR="002908BA" w:rsidRPr="00357E6F" w:rsidRDefault="002908BA" w:rsidP="00D61FD2">
            <w:pPr>
              <w:tabs>
                <w:tab w:val="left" w:pos="900"/>
              </w:tabs>
              <w:spacing w:before="0" w:beforeAutospacing="0" w:after="0" w:afterAutospacing="0"/>
              <w:jc w:val="center"/>
              <w:rPr>
                <w:sz w:val="20"/>
                <w:szCs w:val="20"/>
              </w:rPr>
            </w:pPr>
            <w:r w:rsidRPr="00357E6F">
              <w:rPr>
                <w:sz w:val="20"/>
                <w:szCs w:val="20"/>
              </w:rPr>
              <w:t>экзамен</w:t>
            </w:r>
          </w:p>
        </w:tc>
      </w:tr>
    </w:tbl>
    <w:p w:rsidR="002908BA" w:rsidRPr="00357E6F" w:rsidRDefault="002908BA" w:rsidP="002908BA">
      <w:pPr>
        <w:spacing w:before="0" w:beforeAutospacing="0" w:after="0" w:afterAutospacing="0"/>
        <w:rPr>
          <w:rFonts w:eastAsia="Times New Roman"/>
          <w:sz w:val="22"/>
          <w:szCs w:val="22"/>
        </w:rPr>
      </w:pP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*____________</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2908BA" w:rsidRPr="00357E6F" w:rsidRDefault="002908BA" w:rsidP="002908BA">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2908BA" w:rsidRPr="00357E6F" w:rsidRDefault="002908BA" w:rsidP="002908BA">
      <w:pPr>
        <w:spacing w:before="0" w:beforeAutospacing="0" w:after="0" w:afterAutospacing="0"/>
        <w:rPr>
          <w:b/>
          <w:sz w:val="20"/>
          <w:szCs w:val="20"/>
        </w:rPr>
      </w:pPr>
    </w:p>
    <w:p w:rsidR="002908BA" w:rsidRPr="00357E6F" w:rsidRDefault="002908BA" w:rsidP="002908BA">
      <w:pPr>
        <w:pStyle w:val="1c"/>
        <w:keepNext/>
        <w:tabs>
          <w:tab w:val="right" w:leader="dot" w:pos="9600"/>
        </w:tabs>
        <w:spacing w:before="0" w:beforeAutospacing="0" w:after="0" w:afterAutospacing="0"/>
        <w:ind w:left="0"/>
        <w:rPr>
          <w:b/>
          <w:bCs/>
          <w:kern w:val="32"/>
          <w:sz w:val="20"/>
        </w:rPr>
      </w:pPr>
      <w:r w:rsidRPr="00357E6F">
        <w:rPr>
          <w:b/>
          <w:bCs/>
          <w:kern w:val="32"/>
          <w:sz w:val="20"/>
        </w:rPr>
        <w:t xml:space="preserve">              5. Содержание дисциплины</w:t>
      </w:r>
    </w:p>
    <w:p w:rsidR="002908BA" w:rsidRPr="00357E6F" w:rsidRDefault="002908BA" w:rsidP="002908BA">
      <w:pPr>
        <w:spacing w:before="0" w:beforeAutospacing="0" w:after="0" w:afterAutospacing="0"/>
        <w:ind w:firstLine="680"/>
        <w:rPr>
          <w:b/>
          <w:sz w:val="20"/>
          <w:szCs w:val="20"/>
        </w:rPr>
      </w:pPr>
      <w:r w:rsidRPr="00357E6F">
        <w:rPr>
          <w:b/>
          <w:sz w:val="20"/>
          <w:szCs w:val="20"/>
        </w:rPr>
        <w:t>5.1. Содержание разделов и тем</w:t>
      </w:r>
    </w:p>
    <w:p w:rsidR="002908BA" w:rsidRPr="00357E6F" w:rsidRDefault="002908BA" w:rsidP="002908BA">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867"/>
        <w:gridCol w:w="6987"/>
      </w:tblGrid>
      <w:tr w:rsidR="002908BA" w:rsidRPr="00357E6F" w:rsidTr="00D61FD2">
        <w:trPr>
          <w:trHeight w:val="23"/>
          <w:tblHeader/>
        </w:trPr>
        <w:tc>
          <w:tcPr>
            <w:tcW w:w="262" w:type="pct"/>
            <w:vAlign w:val="center"/>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 п/п</w:t>
            </w:r>
          </w:p>
        </w:tc>
        <w:tc>
          <w:tcPr>
            <w:tcW w:w="999" w:type="pct"/>
            <w:vAlign w:val="center"/>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39" w:type="pct"/>
            <w:vAlign w:val="center"/>
          </w:tcPr>
          <w:p w:rsidR="002908BA" w:rsidRPr="00357E6F" w:rsidRDefault="002908BA" w:rsidP="00D61FD2">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1</w:t>
            </w:r>
          </w:p>
        </w:tc>
        <w:tc>
          <w:tcPr>
            <w:tcW w:w="999" w:type="pct"/>
          </w:tcPr>
          <w:p w:rsidR="002908BA" w:rsidRPr="00357E6F" w:rsidRDefault="002908BA" w:rsidP="00D61FD2">
            <w:pPr>
              <w:suppressAutoHyphens/>
              <w:spacing w:before="0" w:beforeAutospacing="0" w:after="0" w:afterAutospacing="0"/>
              <w:rPr>
                <w:sz w:val="20"/>
                <w:szCs w:val="20"/>
              </w:rPr>
            </w:pPr>
            <w:r w:rsidRPr="00357E6F">
              <w:rPr>
                <w:bCs/>
                <w:sz w:val="20"/>
                <w:szCs w:val="20"/>
              </w:rPr>
              <w:t>Введение в теорию государства и права. Причины и закономерности возникновения государства и права</w:t>
            </w:r>
          </w:p>
        </w:tc>
        <w:tc>
          <w:tcPr>
            <w:tcW w:w="3739" w:type="pct"/>
          </w:tcPr>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Введение в теорию государства и права</w:t>
            </w:r>
            <w:r w:rsidRPr="00357E6F">
              <w:rPr>
                <w:bCs/>
                <w:sz w:val="20"/>
                <w:szCs w:val="20"/>
              </w:rPr>
              <w:t xml:space="preserve"> (</w:t>
            </w:r>
            <w:r w:rsidRPr="00357E6F">
              <w:rPr>
                <w:sz w:val="20"/>
                <w:szCs w:val="20"/>
              </w:rPr>
              <w:t>общая характеристика науки «Теория государства и права». Место теории государства и права в системе наук о природе и обществе. Взаимодействие теории государства и права с другими гуманитарными науками, изучающими государство и право: философией, историей, социологией, политологией и другими науками.</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Государство и право как специфические социальные институты, органически взаимосвязанные между собой. Связь государства и права с политикой, экономикой, культурой и другими сферами жизни общества. Предмет теории государства и права. Общие закономерности возникновения и развития государства и права, система основных понятий юриспруденции как предмет теории государства и права. Основные разделы теории государства и права.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Методология теории государства и права. Принципы научного познания государственно-правовых явлений: всесторонность, комплексность, историзм, многопартийность, практика как критерий познания истинности и др. Логические приемы, применяемые при выработке научных понятий о государстве и праве: анализ, синтез, индукция, дедукция, гипотеза, аналогия и др.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Методы познания государственно-правых явлений. Всеобщие методы науки теории государства и права. Диалектико-материалистический метод в изучении государства и права. Общенаучные методы (обобщение, сравнение, абстрагирование, структурно-функциональный подход, системный подход и другие). Специально-научные методы (конкретно-социологический, статистический, кибернетический, компьютерной обработки, психологический, моделирование и др.). </w:t>
            </w:r>
          </w:p>
          <w:p w:rsidR="002908BA" w:rsidRPr="00357E6F" w:rsidRDefault="002908BA" w:rsidP="00D61FD2">
            <w:pPr>
              <w:suppressAutoHyphens/>
              <w:spacing w:before="0" w:beforeAutospacing="0" w:after="0" w:afterAutospacing="0"/>
              <w:jc w:val="both"/>
              <w:rPr>
                <w:sz w:val="20"/>
                <w:szCs w:val="20"/>
              </w:rPr>
            </w:pPr>
            <w:proofErr w:type="spellStart"/>
            <w:r w:rsidRPr="00357E6F">
              <w:rPr>
                <w:sz w:val="20"/>
                <w:szCs w:val="20"/>
              </w:rPr>
              <w:t>Частно</w:t>
            </w:r>
            <w:proofErr w:type="spellEnd"/>
            <w:r w:rsidRPr="00357E6F">
              <w:rPr>
                <w:sz w:val="20"/>
                <w:szCs w:val="20"/>
              </w:rPr>
              <w:t xml:space="preserve">-научные методы: метод выработки правовых решений, метод толкования норм права, метод технико-юридического анализа, метод правового прогнозирования, метод правового эксперимента, метод сравнительного правоведения и др.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lastRenderedPageBreak/>
              <w:t xml:space="preserve">Основные понятия о государстве. Основные понятия о праве. Значение категориально-понятийного аппарата науки теории государства и права в подготовке специалистов в области юриспруденции.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 xml:space="preserve">Место теории государства и права в системе юридических наук. Теория государства и права как базовая (фундаментальная) наука в системе юридических наук, ее связи с историей государства и права и отраслевыми юридическими науками (конституционное право, гражданское право и др.).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Теория государства и права, философия права, социология права. Функции науки теории государства и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Становление науки теории государства и права. Современное состояние теории государства и права. Проблемы преодоления </w:t>
            </w:r>
            <w:proofErr w:type="spellStart"/>
            <w:r w:rsidRPr="00357E6F">
              <w:rPr>
                <w:sz w:val="20"/>
                <w:szCs w:val="20"/>
              </w:rPr>
              <w:t>идеологизации</w:t>
            </w:r>
            <w:proofErr w:type="spellEnd"/>
            <w:r w:rsidRPr="00357E6F">
              <w:rPr>
                <w:sz w:val="20"/>
                <w:szCs w:val="20"/>
              </w:rPr>
              <w:t xml:space="preserve"> отечественной науки теории государства и права. Теория государства и права как учебная дисциплина, ее структура. Система курса теории государства и права. Цели и задачи курса).</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Причины и закономерности возникновения государства и права. Основные теории происхождения государства и права</w:t>
            </w:r>
            <w:r w:rsidRPr="00357E6F">
              <w:rPr>
                <w:sz w:val="20"/>
                <w:szCs w:val="20"/>
              </w:rPr>
              <w:t xml:space="preserve"> (характеристика экономической основы первобытного общества. Особенности присваивающей экономики.</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Кровнородственные связи – социальная основа родового строя. Социальная структура первобытного рода. Родовые и племенные объединения в первобытном обществе.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Общественный характер власти в </w:t>
            </w:r>
            <w:proofErr w:type="spellStart"/>
            <w:r w:rsidRPr="00357E6F">
              <w:rPr>
                <w:sz w:val="20"/>
                <w:szCs w:val="20"/>
              </w:rPr>
              <w:t>догосударственном</w:t>
            </w:r>
            <w:proofErr w:type="spellEnd"/>
            <w:r w:rsidRPr="00357E6F">
              <w:rPr>
                <w:sz w:val="20"/>
                <w:szCs w:val="20"/>
              </w:rPr>
              <w:t xml:space="preserve"> обществе. Институты власти в первобытном обществе. </w:t>
            </w:r>
            <w:proofErr w:type="spellStart"/>
            <w:r w:rsidRPr="00357E6F">
              <w:rPr>
                <w:sz w:val="20"/>
                <w:szCs w:val="20"/>
              </w:rPr>
              <w:t>Потестарное</w:t>
            </w:r>
            <w:proofErr w:type="spellEnd"/>
            <w:r w:rsidRPr="00357E6F">
              <w:rPr>
                <w:sz w:val="20"/>
                <w:szCs w:val="20"/>
              </w:rPr>
              <w:t xml:space="preserve"> правление и роль авторитета в первобытном обществе.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Социальные нормы при родовой организации общества, их содержание и способы регулирования отношений между членами общества. Регуляторы поведения членов родовой общины как формы выражения социальных норм эпохи присваивающей экономики. Специфика санкций в социальных нормах первобытного общества. Отсутствие различий между правами и обязанностями членов первобытного рода. Отсутствие видового различия социальных норм первобытного общества, их синкретический характер. Понятие «</w:t>
            </w:r>
            <w:proofErr w:type="spellStart"/>
            <w:r w:rsidRPr="00357E6F">
              <w:rPr>
                <w:sz w:val="20"/>
                <w:szCs w:val="20"/>
              </w:rPr>
              <w:t>мононормы</w:t>
            </w:r>
            <w:proofErr w:type="spellEnd"/>
            <w:r w:rsidRPr="00357E6F">
              <w:rPr>
                <w:sz w:val="20"/>
                <w:szCs w:val="20"/>
              </w:rPr>
              <w:t>».</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Причины возникновения государства. Переход от присваивающей к производящей экономике как следствие глобального экологического кризиса. Предпосылки возникновения государства: экономические, социальные и политические.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Формы возникновения государств. Особенности возникновения государства в разных регионах земного шара и у разных народов.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Типичные и уникальные формы возникновения государства.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Признаки, отличающие государство от родовой организации первобытного общества.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Причины возникновения права. Значение «неолитической революции» для перехода от </w:t>
            </w:r>
            <w:proofErr w:type="spellStart"/>
            <w:r w:rsidRPr="00357E6F">
              <w:rPr>
                <w:sz w:val="20"/>
                <w:szCs w:val="20"/>
              </w:rPr>
              <w:t>мононорм</w:t>
            </w:r>
            <w:proofErr w:type="spellEnd"/>
            <w:r w:rsidRPr="00357E6F">
              <w:rPr>
                <w:sz w:val="20"/>
                <w:szCs w:val="20"/>
              </w:rPr>
              <w:t xml:space="preserve"> первобытного общества к правовым и моральным нормам социально неоднородного общества. Отличие норм права от социальных норм первобытного общества. Пути формирования правовых норм.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Закономерности возникновения права.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Общие закономерности возникновения и формирования государства и права. Взаимосвязь процессов формирования государства и права.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Отличие современного понимания проблемы происхождения государства и права от марксистской теории (современная оценка работы Ф. Энгельса «Происхождение семьи, частной собственности и государства»).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Соотношение государства и права: </w:t>
            </w:r>
            <w:proofErr w:type="spellStart"/>
            <w:r w:rsidRPr="00357E6F">
              <w:rPr>
                <w:sz w:val="20"/>
                <w:szCs w:val="20"/>
              </w:rPr>
              <w:t>этатистский</w:t>
            </w:r>
            <w:proofErr w:type="spellEnd"/>
            <w:r w:rsidRPr="00357E6F">
              <w:rPr>
                <w:sz w:val="20"/>
                <w:szCs w:val="20"/>
              </w:rPr>
              <w:t>, либеральный и другие подходы. Право и государство, их связь и взаимодействие.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Множественность теорий происхождения государства и права. Характеристика основных теорий происхождения государства и права. Теории происхождения государства и права, не связанные с материалистическим пониманием истории. Теологическая теория. Патриархальная теория. Договорная и естественно-правовая теории. Историческая школа права. Психологическая теория.</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Материалистические теории происхождения государства и права. Органическая теория. Теория насилия. Историко-материалистическая </w:t>
            </w:r>
            <w:r w:rsidRPr="00357E6F">
              <w:rPr>
                <w:sz w:val="20"/>
                <w:szCs w:val="20"/>
              </w:rPr>
              <w:lastRenderedPageBreak/>
              <w:t>(марксистская) теория. Историко-материалистическая (немарксистская) теория. Ирригационная теория)</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2</w:t>
            </w:r>
          </w:p>
        </w:tc>
        <w:tc>
          <w:tcPr>
            <w:tcW w:w="999" w:type="pct"/>
          </w:tcPr>
          <w:p w:rsidR="002908BA" w:rsidRPr="00357E6F" w:rsidRDefault="002908BA" w:rsidP="00D61FD2">
            <w:pPr>
              <w:suppressAutoHyphens/>
              <w:spacing w:before="0" w:beforeAutospacing="0" w:after="0" w:afterAutospacing="0"/>
              <w:rPr>
                <w:sz w:val="20"/>
                <w:szCs w:val="20"/>
              </w:rPr>
            </w:pPr>
            <w:r w:rsidRPr="00357E6F">
              <w:rPr>
                <w:iCs/>
                <w:sz w:val="20"/>
                <w:szCs w:val="20"/>
              </w:rPr>
              <w:t>Понятие, сущность и функции государства. М</w:t>
            </w:r>
            <w:r w:rsidRPr="00357E6F">
              <w:rPr>
                <w:sz w:val="20"/>
                <w:szCs w:val="20"/>
              </w:rPr>
              <w:t xml:space="preserve">еханизм государства. </w:t>
            </w:r>
          </w:p>
        </w:tc>
        <w:tc>
          <w:tcPr>
            <w:tcW w:w="3739" w:type="pct"/>
          </w:tcPr>
          <w:p w:rsidR="002908BA" w:rsidRPr="00357E6F" w:rsidRDefault="002908BA" w:rsidP="00D61FD2">
            <w:pPr>
              <w:spacing w:before="0" w:beforeAutospacing="0" w:after="0" w:afterAutospacing="0"/>
              <w:jc w:val="both"/>
              <w:rPr>
                <w:sz w:val="20"/>
                <w:szCs w:val="20"/>
              </w:rPr>
            </w:pPr>
            <w:r w:rsidRPr="00357E6F">
              <w:rPr>
                <w:b/>
                <w:sz w:val="20"/>
                <w:szCs w:val="20"/>
              </w:rPr>
              <w:t>Понятие  государственной власти   и её признаки.</w:t>
            </w:r>
            <w:r w:rsidRPr="00357E6F">
              <w:rPr>
                <w:sz w:val="20"/>
                <w:szCs w:val="20"/>
              </w:rPr>
              <w:t xml:space="preserve"> Общая характеристика государственной власти. Понятие государственной власти. Признаки  государственной власти. Государственная власть как особая разновидность социальной власти. Легальная  и  легитимная государственная власть. Государственная власть, ее структура, функции, формы и способы осуществления. Соотношение политической и государственной властей. Соотношение государства и государственной власти. </w:t>
            </w:r>
          </w:p>
          <w:p w:rsidR="002908BA" w:rsidRPr="00357E6F" w:rsidRDefault="002908BA" w:rsidP="00D61FD2">
            <w:pPr>
              <w:spacing w:before="0" w:beforeAutospacing="0" w:after="0" w:afterAutospacing="0"/>
              <w:jc w:val="both"/>
              <w:rPr>
                <w:sz w:val="20"/>
                <w:szCs w:val="20"/>
              </w:rPr>
            </w:pPr>
            <w:r w:rsidRPr="00357E6F">
              <w:rPr>
                <w:b/>
                <w:sz w:val="20"/>
                <w:szCs w:val="20"/>
              </w:rPr>
              <w:t>Понятие и сущность государства.</w:t>
            </w:r>
            <w:r w:rsidRPr="00357E6F">
              <w:rPr>
                <w:sz w:val="20"/>
                <w:szCs w:val="20"/>
              </w:rPr>
              <w:t xml:space="preserve"> Понятие государства. Плюрализм в понимании и определении государства. Сложность и многоаспектность государства как социального явления. Сущность государства. Классовый и социальный аспекты сущности государства. Признаки государства. Признаки, отличающие государство от других форм общественно-политических образований. Основные аспекты государственного суверенитета.</w:t>
            </w:r>
          </w:p>
          <w:p w:rsidR="002908BA" w:rsidRPr="00357E6F" w:rsidRDefault="002908BA" w:rsidP="00D61FD2">
            <w:pPr>
              <w:shd w:val="clear" w:color="auto" w:fill="FFFFFF"/>
              <w:spacing w:before="0" w:beforeAutospacing="0" w:after="0" w:afterAutospacing="0"/>
              <w:jc w:val="both"/>
              <w:rPr>
                <w:sz w:val="20"/>
                <w:szCs w:val="20"/>
              </w:rPr>
            </w:pPr>
            <w:r w:rsidRPr="00357E6F">
              <w:rPr>
                <w:b/>
                <w:sz w:val="20"/>
                <w:szCs w:val="20"/>
              </w:rPr>
              <w:t>Функции государства  и   их    виды</w:t>
            </w:r>
            <w:r w:rsidRPr="00357E6F">
              <w:rPr>
                <w:b/>
                <w:bCs/>
                <w:caps/>
                <w:sz w:val="20"/>
                <w:szCs w:val="20"/>
              </w:rPr>
              <w:t xml:space="preserve">. </w:t>
            </w:r>
            <w:r w:rsidRPr="00357E6F">
              <w:rPr>
                <w:sz w:val="20"/>
                <w:szCs w:val="20"/>
              </w:rPr>
              <w:t>Понятие функции государства. Понятие, значение и объективный характер функций государства. Признаки функций государства. Классификация функций государства. Основания классификации функций государства: по времени их осуществления и по сферам общественной жизни. Глобальные проблемы человечества и функции государства. Правовые и организационные формы осуществления функций государства, их разновидности. Внутренние функции государства. Внешние функции государства. Формы осуществления функций государства.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М</w:t>
            </w:r>
            <w:r w:rsidRPr="00357E6F">
              <w:rPr>
                <w:b/>
                <w:sz w:val="20"/>
                <w:szCs w:val="20"/>
              </w:rPr>
              <w:t xml:space="preserve">еханизм государства и его структура. </w:t>
            </w:r>
            <w:r w:rsidRPr="00357E6F">
              <w:rPr>
                <w:sz w:val="20"/>
                <w:szCs w:val="20"/>
              </w:rPr>
              <w:t>Понятие механизма государства. Роль механизма государства в осуществлении его функций и задач. Соотношение понятий «механизм государства» и «государственный аппарат». Структура государственного аппарата. Государственные служащие в механизме государства.</w:t>
            </w:r>
          </w:p>
          <w:p w:rsidR="002908BA" w:rsidRPr="00357E6F" w:rsidRDefault="002908BA" w:rsidP="00D61FD2">
            <w:pPr>
              <w:spacing w:before="0" w:beforeAutospacing="0" w:after="0" w:afterAutospacing="0"/>
              <w:jc w:val="both"/>
              <w:rPr>
                <w:b/>
                <w:sz w:val="20"/>
                <w:szCs w:val="20"/>
              </w:rPr>
            </w:pPr>
            <w:r w:rsidRPr="00357E6F">
              <w:rPr>
                <w:b/>
                <w:sz w:val="20"/>
                <w:szCs w:val="20"/>
              </w:rPr>
              <w:t>Признаки государственных органов.</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Классификация органов государства. Виды государственных органов. Представительные органы государственной власти. Исполнительно-распорядительные органы власти.</w:t>
            </w:r>
            <w:r w:rsidRPr="00357E6F">
              <w:rPr>
                <w:b/>
                <w:sz w:val="20"/>
                <w:szCs w:val="20"/>
              </w:rPr>
              <w:t xml:space="preserve"> </w:t>
            </w:r>
            <w:r w:rsidRPr="00357E6F">
              <w:rPr>
                <w:sz w:val="20"/>
                <w:szCs w:val="20"/>
              </w:rPr>
              <w:t>Президент, его полномочия и положение в системе органов государственной власти. Органы судебной власти. Суд и правоохранительные органы. Правоохранительные и «силовые» органы государства (прокуратура, полиция, органы государственной безопасности, армия, разведка и др.) и их роль в механизме государства. Эволюция государственного аппарата современного Российского государства.</w:t>
            </w:r>
          </w:p>
          <w:p w:rsidR="002908BA" w:rsidRPr="00357E6F" w:rsidRDefault="002908BA" w:rsidP="00D61FD2">
            <w:pPr>
              <w:spacing w:before="0" w:beforeAutospacing="0" w:after="0" w:afterAutospacing="0"/>
              <w:jc w:val="both"/>
              <w:rPr>
                <w:sz w:val="20"/>
                <w:szCs w:val="20"/>
              </w:rPr>
            </w:pPr>
            <w:r w:rsidRPr="00357E6F">
              <w:rPr>
                <w:sz w:val="20"/>
                <w:szCs w:val="20"/>
              </w:rPr>
              <w:t xml:space="preserve"> Основные принципы формирования и функционирования государственных органов (принцип приоритета прав и свобод человека и гражданина, принцип разделения властей, принцип законности, принцип централизма, принцип сочетание единоначалия и коллегиальности, принцип </w:t>
            </w:r>
            <w:proofErr w:type="spellStart"/>
            <w:r w:rsidRPr="00357E6F">
              <w:rPr>
                <w:sz w:val="20"/>
                <w:szCs w:val="20"/>
              </w:rPr>
              <w:t>деполитизации</w:t>
            </w:r>
            <w:proofErr w:type="spellEnd"/>
            <w:r w:rsidRPr="00357E6F">
              <w:rPr>
                <w:sz w:val="20"/>
                <w:szCs w:val="20"/>
              </w:rPr>
              <w:t xml:space="preserve"> и деидеологизации, принцип профессионализма и др. );</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3</w:t>
            </w:r>
          </w:p>
        </w:tc>
        <w:tc>
          <w:tcPr>
            <w:tcW w:w="999" w:type="pct"/>
          </w:tcPr>
          <w:p w:rsidR="002908BA" w:rsidRPr="00357E6F" w:rsidRDefault="002908BA" w:rsidP="00D61FD2">
            <w:pPr>
              <w:suppressAutoHyphens/>
              <w:spacing w:before="0" w:beforeAutospacing="0" w:after="0" w:afterAutospacing="0"/>
              <w:rPr>
                <w:iCs/>
                <w:sz w:val="20"/>
                <w:szCs w:val="20"/>
              </w:rPr>
            </w:pPr>
            <w:r w:rsidRPr="00357E6F">
              <w:rPr>
                <w:sz w:val="20"/>
                <w:szCs w:val="20"/>
              </w:rPr>
              <w:t>Типы и формы государства. Гражданское общество и правовое государство</w:t>
            </w:r>
          </w:p>
        </w:tc>
        <w:tc>
          <w:tcPr>
            <w:tcW w:w="3739" w:type="pct"/>
          </w:tcPr>
          <w:p w:rsidR="002908BA" w:rsidRPr="00357E6F" w:rsidRDefault="002908BA" w:rsidP="00D61FD2">
            <w:pPr>
              <w:pStyle w:val="26"/>
              <w:keepNext w:val="0"/>
              <w:spacing w:before="0" w:after="0"/>
              <w:jc w:val="both"/>
              <w:rPr>
                <w:rFonts w:ascii="Times New Roman" w:eastAsia="Times New Roman" w:hAnsi="Times New Roman"/>
                <w:b w:val="0"/>
                <w:bCs/>
                <w:kern w:val="0"/>
                <w:sz w:val="20"/>
              </w:rPr>
            </w:pPr>
            <w:r w:rsidRPr="00357E6F">
              <w:rPr>
                <w:rFonts w:ascii="Times New Roman" w:eastAsia="Times New Roman" w:hAnsi="Times New Roman"/>
                <w:bCs/>
                <w:sz w:val="20"/>
              </w:rPr>
              <w:t>Типология государства.</w:t>
            </w:r>
            <w:r w:rsidRPr="00357E6F">
              <w:rPr>
                <w:rFonts w:ascii="Times New Roman" w:eastAsia="Times New Roman" w:hAnsi="Times New Roman"/>
                <w:b w:val="0"/>
                <w:bCs/>
                <w:sz w:val="20"/>
              </w:rPr>
              <w:t xml:space="preserve"> </w:t>
            </w:r>
            <w:r w:rsidRPr="00357E6F">
              <w:rPr>
                <w:rFonts w:ascii="Times New Roman" w:eastAsia="Times New Roman" w:hAnsi="Times New Roman"/>
                <w:sz w:val="20"/>
              </w:rPr>
              <w:t xml:space="preserve">Понятие типологии государства. </w:t>
            </w:r>
            <w:r w:rsidRPr="00357E6F">
              <w:rPr>
                <w:rFonts w:ascii="Times New Roman" w:eastAsia="Times New Roman" w:hAnsi="Times New Roman"/>
                <w:b w:val="0"/>
                <w:bCs/>
                <w:kern w:val="0"/>
                <w:sz w:val="20"/>
              </w:rPr>
              <w:t>Типология государств как разновидность научной классификации. Теоретические основы и значение типологии государства.</w:t>
            </w:r>
            <w:r w:rsidRPr="00357E6F">
              <w:rPr>
                <w:rFonts w:ascii="Times New Roman" w:eastAsia="Times New Roman" w:hAnsi="Times New Roman"/>
                <w:sz w:val="20"/>
              </w:rPr>
              <w:t xml:space="preserve"> </w:t>
            </w:r>
            <w:r w:rsidRPr="00357E6F">
              <w:rPr>
                <w:rFonts w:ascii="Times New Roman" w:eastAsia="Times New Roman" w:hAnsi="Times New Roman"/>
                <w:b w:val="0"/>
                <w:sz w:val="20"/>
              </w:rPr>
              <w:t>Критерии, определяющие тип государства. Основные подходы к типологии государств</w:t>
            </w:r>
            <w:r w:rsidRPr="00357E6F">
              <w:rPr>
                <w:rFonts w:ascii="Times New Roman" w:eastAsia="Times New Roman" w:hAnsi="Times New Roman"/>
                <w:b w:val="0"/>
                <w:bCs/>
                <w:kern w:val="0"/>
                <w:sz w:val="20"/>
              </w:rPr>
              <w:t>. Формационный подход к типологии государств. Тип государства с точки зрения формационного подхода. Рабовладельческое, феодальное, буржуазное и социалистическое государство их признаки и сущность. Цивилизационный подход к типологии государств. Суть цивилизационного подхода. Понятие цивилизации и её основные исторические виды.</w:t>
            </w:r>
          </w:p>
          <w:p w:rsidR="002908BA" w:rsidRPr="00357E6F" w:rsidRDefault="002908BA" w:rsidP="00D61FD2">
            <w:pPr>
              <w:spacing w:before="0" w:beforeAutospacing="0" w:after="0" w:afterAutospacing="0"/>
              <w:jc w:val="both"/>
              <w:rPr>
                <w:sz w:val="20"/>
                <w:szCs w:val="20"/>
              </w:rPr>
            </w:pPr>
            <w:r w:rsidRPr="00357E6F">
              <w:rPr>
                <w:b/>
                <w:sz w:val="20"/>
                <w:szCs w:val="20"/>
              </w:rPr>
              <w:t xml:space="preserve">Форма государства. </w:t>
            </w:r>
            <w:r w:rsidRPr="00357E6F">
              <w:rPr>
                <w:sz w:val="20"/>
                <w:szCs w:val="20"/>
              </w:rPr>
              <w:t xml:space="preserve">Понятие формы государства. Форма правления государства Монархия(абсолютная монархия, конституционная монархия, парламентарная монархия, дуалистическая монархия). Республика (парламентская республика, президентская республика, смешанная республика). Форма государственного-территориального устройства. Унитарное государство и его признаки. Федеративное государство, его виды и  признаки. Конфедерация и её современные виды. </w:t>
            </w:r>
            <w:r w:rsidRPr="00357E6F">
              <w:rPr>
                <w:bCs/>
                <w:sz w:val="20"/>
                <w:szCs w:val="20"/>
              </w:rPr>
              <w:t xml:space="preserve">Государственный (политический) режим  государства.  Демократические политические режимы государства и их признаки. Антидемократические политические режимы </w:t>
            </w:r>
            <w:r w:rsidRPr="00357E6F">
              <w:rPr>
                <w:bCs/>
                <w:sz w:val="20"/>
                <w:szCs w:val="20"/>
              </w:rPr>
              <w:lastRenderedPageBreak/>
              <w:t xml:space="preserve">государства, их виды и признаки. </w:t>
            </w:r>
            <w:r w:rsidRPr="00357E6F">
              <w:rPr>
                <w:sz w:val="20"/>
                <w:szCs w:val="20"/>
              </w:rPr>
              <w:t>Соотношение типа и формы государства. Основные факторы, определяющие форму конкретного исторического типа государства.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Государство, право и личность</w:t>
            </w:r>
            <w:r w:rsidRPr="00357E6F">
              <w:rPr>
                <w:bCs/>
                <w:sz w:val="20"/>
                <w:szCs w:val="20"/>
              </w:rPr>
              <w:t xml:space="preserve">. </w:t>
            </w:r>
            <w:r w:rsidRPr="00357E6F">
              <w:rPr>
                <w:sz w:val="20"/>
                <w:szCs w:val="20"/>
              </w:rPr>
              <w:t xml:space="preserve">Понятия «человек», «личность» и «гражданин». </w:t>
            </w:r>
            <w:r w:rsidRPr="00357E6F">
              <w:rPr>
                <w:iCs/>
                <w:sz w:val="20"/>
                <w:szCs w:val="20"/>
              </w:rPr>
              <w:t>Право и личность.</w:t>
            </w:r>
            <w:r w:rsidRPr="00357E6F">
              <w:rPr>
                <w:b/>
                <w:bCs/>
                <w:sz w:val="20"/>
                <w:szCs w:val="20"/>
              </w:rPr>
              <w:t xml:space="preserve"> </w:t>
            </w:r>
            <w:r w:rsidRPr="00357E6F">
              <w:rPr>
                <w:rFonts w:eastAsia="SimSun"/>
                <w:bCs/>
                <w:iCs/>
                <w:sz w:val="20"/>
                <w:szCs w:val="20"/>
                <w:lang w:eastAsia="zh-CN"/>
              </w:rPr>
              <w:t>Правовой статус личности.</w:t>
            </w:r>
            <w:r w:rsidRPr="00357E6F">
              <w:rPr>
                <w:rFonts w:eastAsia="SimSun"/>
                <w:b/>
                <w:bCs/>
                <w:iCs/>
                <w:sz w:val="20"/>
                <w:szCs w:val="20"/>
                <w:lang w:eastAsia="zh-CN"/>
              </w:rPr>
              <w:t xml:space="preserve"> </w:t>
            </w:r>
            <w:r w:rsidRPr="00357E6F">
              <w:rPr>
                <w:sz w:val="20"/>
                <w:szCs w:val="20"/>
              </w:rPr>
              <w:t>Правовой статус гражданина. Понятие прав и свобод личности, их система. Взаимная ответственность государства и личности. Механизм юридического обеспечения и гарантированности прав человека. Соотношение прав человека и прав нации, народа.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 xml:space="preserve">Гражданское общество и правовое государство. </w:t>
            </w:r>
            <w:r w:rsidRPr="00357E6F">
              <w:rPr>
                <w:sz w:val="20"/>
                <w:szCs w:val="20"/>
              </w:rPr>
              <w:t>Становление и развитие гражданского общества. Гражданское общество: понятие и признаки..  Гражданское общество и государство. Гражданское общество и право. Этапы развития государства и права в гражданском обществе. Современное гражданское общество и его структура. Развитое гражданское общество как условие существования правового государства. Правовое и социальное государство. История развития идей правовой государственности. Признаки правового государства. Проблемы формирования правового государства в России</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4</w:t>
            </w:r>
          </w:p>
        </w:tc>
        <w:tc>
          <w:tcPr>
            <w:tcW w:w="999" w:type="pct"/>
          </w:tcPr>
          <w:p w:rsidR="002908BA" w:rsidRPr="00357E6F" w:rsidRDefault="002908BA" w:rsidP="00D61FD2">
            <w:pPr>
              <w:suppressAutoHyphens/>
              <w:spacing w:before="0" w:beforeAutospacing="0" w:after="0" w:afterAutospacing="0"/>
              <w:jc w:val="both"/>
              <w:rPr>
                <w:sz w:val="20"/>
                <w:szCs w:val="20"/>
                <w:lang w:val="en-US"/>
              </w:rPr>
            </w:pPr>
            <w:r w:rsidRPr="00357E6F">
              <w:rPr>
                <w:bCs/>
                <w:sz w:val="20"/>
                <w:szCs w:val="20"/>
              </w:rPr>
              <w:t xml:space="preserve">Право в системе социальных норм. Понятие, сущность и функции права. Правосознание и правовая культура. </w:t>
            </w:r>
          </w:p>
        </w:tc>
        <w:tc>
          <w:tcPr>
            <w:tcW w:w="3739" w:type="pct"/>
          </w:tcPr>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Право в системе социальных норм</w:t>
            </w:r>
            <w:r w:rsidRPr="00357E6F">
              <w:rPr>
                <w:bCs/>
                <w:sz w:val="20"/>
                <w:szCs w:val="20"/>
              </w:rPr>
              <w:t xml:space="preserve"> (</w:t>
            </w:r>
            <w:r w:rsidRPr="00357E6F">
              <w:rPr>
                <w:sz w:val="20"/>
                <w:szCs w:val="20"/>
              </w:rPr>
              <w:t>понятие регулирования общественных отношений. Виды регуляторов общественных отношений.</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 xml:space="preserve">Понятие социальных и технических норм, их особенности и взаимосвязь. Специфика технико-юридических норм, их роль и место в правовом регулировании.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Система социальных норм современного общества</w:t>
            </w:r>
            <w:r w:rsidRPr="00357E6F">
              <w:rPr>
                <w:sz w:val="20"/>
                <w:szCs w:val="20"/>
              </w:rPr>
              <w:t>. Общие черты всех социальных норм. Виды социальных норм и их особенности (обычаи, традиции, нормы морали, нормы права, корпоративные нормы, религиозные, политические, эстетические нормы).</w:t>
            </w:r>
          </w:p>
          <w:p w:rsidR="002908BA" w:rsidRPr="00357E6F" w:rsidRDefault="002908BA" w:rsidP="00D61FD2">
            <w:pPr>
              <w:spacing w:before="0" w:beforeAutospacing="0" w:after="0" w:afterAutospacing="0"/>
              <w:jc w:val="both"/>
              <w:rPr>
                <w:sz w:val="20"/>
                <w:szCs w:val="20"/>
              </w:rPr>
            </w:pPr>
            <w:r w:rsidRPr="00357E6F">
              <w:rPr>
                <w:b/>
                <w:sz w:val="20"/>
                <w:szCs w:val="20"/>
              </w:rPr>
              <w:t>Право в системе регулирования общественных отношений</w:t>
            </w:r>
            <w:r w:rsidRPr="00357E6F">
              <w:rPr>
                <w:sz w:val="20"/>
                <w:szCs w:val="20"/>
              </w:rPr>
              <w:t xml:space="preserve">. Общее и особенное в праве и иных социальных нормах. </w:t>
            </w:r>
            <w:r w:rsidRPr="00357E6F">
              <w:rPr>
                <w:iCs/>
                <w:sz w:val="20"/>
                <w:szCs w:val="20"/>
              </w:rPr>
              <w:t>Соотношение права и морали.</w:t>
            </w:r>
            <w:r w:rsidRPr="00357E6F">
              <w:rPr>
                <w:b/>
                <w:bCs/>
                <w:sz w:val="20"/>
                <w:szCs w:val="20"/>
              </w:rPr>
              <w:t xml:space="preserve"> </w:t>
            </w:r>
            <w:r w:rsidRPr="00357E6F">
              <w:rPr>
                <w:sz w:val="20"/>
                <w:szCs w:val="20"/>
              </w:rPr>
              <w:t xml:space="preserve">Взаимосвязь и взаимное влияние права и религии, права и других социальных регуляторов. Различные взгляды на типологию права. Основные подходы к </w:t>
            </w:r>
            <w:proofErr w:type="spellStart"/>
            <w:r w:rsidRPr="00357E6F">
              <w:rPr>
                <w:sz w:val="20"/>
                <w:szCs w:val="20"/>
              </w:rPr>
              <w:t>типологизации</w:t>
            </w:r>
            <w:proofErr w:type="spellEnd"/>
            <w:r w:rsidRPr="00357E6F">
              <w:rPr>
                <w:sz w:val="20"/>
                <w:szCs w:val="20"/>
              </w:rPr>
              <w:t xml:space="preserve"> права как социального явления (формационный и цивилизационный). Критерии </w:t>
            </w:r>
            <w:proofErr w:type="spellStart"/>
            <w:r w:rsidRPr="00357E6F">
              <w:rPr>
                <w:sz w:val="20"/>
                <w:szCs w:val="20"/>
              </w:rPr>
              <w:t>типологизации</w:t>
            </w:r>
            <w:proofErr w:type="spellEnd"/>
            <w:r w:rsidRPr="00357E6F">
              <w:rPr>
                <w:sz w:val="20"/>
                <w:szCs w:val="20"/>
              </w:rPr>
              <w:t xml:space="preserve"> права. Исторические типы права: рабовладельческое, феодальное, буржуазное, социалистическое, выделенные на основе формационного подхода).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Понятие, сущность и функции права (механизм правового регулирования</w:t>
            </w:r>
            <w:r w:rsidRPr="00357E6F">
              <w:rPr>
                <w:bCs/>
                <w:sz w:val="20"/>
                <w:szCs w:val="20"/>
              </w:rPr>
              <w:t xml:space="preserve"> (</w:t>
            </w:r>
            <w:r w:rsidRPr="00357E6F">
              <w:rPr>
                <w:sz w:val="20"/>
                <w:szCs w:val="20"/>
              </w:rPr>
              <w:t xml:space="preserve">общая характеристика учений о праве. Виды </w:t>
            </w:r>
            <w:proofErr w:type="spellStart"/>
            <w:r w:rsidRPr="00357E6F">
              <w:rPr>
                <w:sz w:val="20"/>
                <w:szCs w:val="20"/>
              </w:rPr>
              <w:t>правопонимания</w:t>
            </w:r>
            <w:proofErr w:type="spellEnd"/>
            <w:r w:rsidRPr="00357E6F">
              <w:rPr>
                <w:sz w:val="20"/>
                <w:szCs w:val="20"/>
              </w:rPr>
              <w:t xml:space="preserve">. Основные концепции </w:t>
            </w:r>
            <w:proofErr w:type="spellStart"/>
            <w:r w:rsidRPr="00357E6F">
              <w:rPr>
                <w:sz w:val="20"/>
                <w:szCs w:val="20"/>
              </w:rPr>
              <w:t>правопонимания</w:t>
            </w:r>
            <w:proofErr w:type="spellEnd"/>
            <w:r w:rsidRPr="00357E6F">
              <w:rPr>
                <w:sz w:val="20"/>
                <w:szCs w:val="20"/>
              </w:rPr>
              <w:t xml:space="preserve"> (</w:t>
            </w:r>
            <w:proofErr w:type="spellStart"/>
            <w:r w:rsidRPr="00357E6F">
              <w:rPr>
                <w:sz w:val="20"/>
                <w:szCs w:val="20"/>
              </w:rPr>
              <w:t>нормативистская</w:t>
            </w:r>
            <w:proofErr w:type="spellEnd"/>
            <w:r w:rsidRPr="00357E6F">
              <w:rPr>
                <w:sz w:val="20"/>
                <w:szCs w:val="20"/>
              </w:rPr>
              <w:t>, социологическая, естественного права, психологическая, марксистская и др.). Интегративный (синтетический) подход к пониманию права.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Понятие, признаки, сущность и содержание права</w:t>
            </w:r>
            <w:r w:rsidRPr="00357E6F">
              <w:rPr>
                <w:sz w:val="20"/>
                <w:szCs w:val="20"/>
              </w:rPr>
              <w:t xml:space="preserve">. </w:t>
            </w:r>
            <w:proofErr w:type="spellStart"/>
            <w:r w:rsidRPr="00357E6F">
              <w:rPr>
                <w:sz w:val="20"/>
                <w:szCs w:val="20"/>
              </w:rPr>
              <w:t>Полисемантичность</w:t>
            </w:r>
            <w:proofErr w:type="spellEnd"/>
            <w:r w:rsidRPr="00357E6F">
              <w:rPr>
                <w:sz w:val="20"/>
                <w:szCs w:val="20"/>
              </w:rPr>
              <w:t xml:space="preserve"> (многозначность) понятия права. Сложность и многоаспектность права как социального явления. Право в объективном и субъективном смыслах. Нормативность, обязательность, формальная определенность, системность, волевой характер права как признаки права. Объективная необходимость и социальное назначение права как нормативного регулятора поведения людей и их объединений.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Классовое и </w:t>
            </w:r>
            <w:proofErr w:type="spellStart"/>
            <w:r w:rsidRPr="00357E6F">
              <w:rPr>
                <w:sz w:val="20"/>
                <w:szCs w:val="20"/>
              </w:rPr>
              <w:t>общесоциальное</w:t>
            </w:r>
            <w:proofErr w:type="spellEnd"/>
            <w:r w:rsidRPr="00357E6F">
              <w:rPr>
                <w:sz w:val="20"/>
                <w:szCs w:val="20"/>
              </w:rPr>
              <w:t xml:space="preserve"> в сущности права. Противоречивый характер права как выражение узкоклассовых и </w:t>
            </w:r>
            <w:proofErr w:type="spellStart"/>
            <w:r w:rsidRPr="00357E6F">
              <w:rPr>
                <w:sz w:val="20"/>
                <w:szCs w:val="20"/>
              </w:rPr>
              <w:t>общесоциальных</w:t>
            </w:r>
            <w:proofErr w:type="spellEnd"/>
            <w:r w:rsidRPr="00357E6F">
              <w:rPr>
                <w:sz w:val="20"/>
                <w:szCs w:val="20"/>
              </w:rPr>
              <w:t xml:space="preserve"> интересов.</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Понятия позитивного и естественного права. Позитивное право как система юридических норм. Право как государственный регулятор общественных отношений. Право как применение одинакового масштаба меры поведения к разным людям. Право как мера свободы личности.</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Принципы права. Понятие и классификация принципов права. Характеристика общих, межотраслевых и отраслевых принципов права. Справедливость как один из общих принципов права. Принципы права в правовых институтах.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Понятие функций права. Виды функций права: регулятивная, охранительная, воспитательная, информационно-познавательная, ценностно-ориентационная. Система функций права. Социальные и специально-юридические функции права.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lastRenderedPageBreak/>
              <w:t>Механизм правового регулирования. Понятие правового регулирования. Предмет и метод правового регулирования. Способы регулирования общественных отношений. Основные типы правового регулирования общественных отношений. Структура механизма правового регулирования.</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Право и экономика, право и политика. Социально-экономический строй общества и право, их взаимозависимость).</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Правосознание и правовая культура</w:t>
            </w:r>
            <w:r w:rsidRPr="00357E6F">
              <w:rPr>
                <w:bCs/>
                <w:sz w:val="20"/>
                <w:szCs w:val="20"/>
              </w:rPr>
              <w:t xml:space="preserve"> (</w:t>
            </w:r>
            <w:r w:rsidRPr="00357E6F">
              <w:rPr>
                <w:sz w:val="20"/>
                <w:szCs w:val="20"/>
              </w:rPr>
              <w:t xml:space="preserve">понятие правосознания как формы общественного сознания.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Структура правосознания: правовая идеология и правовая психология. Виды и уровни правосознания. Правосознание индивидуальное, групповое, массовое. Уровень развития правосознания общества. Правосознание обыденное, профессиональное и научное. Деформации профессионального правосознания. Дефекты правосознания.</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Правовая культура и правосознание. Понятие и элементы правовой культуры. Правовая культура в общественной системе. Структура правовой культуры. Значение правовой культуры в формировании профессионального правосознания современного юриста.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Правовая культура граждан и должностных лиц. Профессиональная правовая культура работников юридических служб.</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Правовое воспитание как одно из средств социализации личности. Формы и методы правового воспитания населения. Правовое воспитание в современной России.</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Правовой нигилизм, причины его возникновения, существования, действия и последствия. Формы проявления правового нигилизма. Пути преодоления правового нигилизма. Правовой нигилизм и правовой идеализм)</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5</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Норма права. Система права. </w:t>
            </w:r>
          </w:p>
        </w:tc>
        <w:tc>
          <w:tcPr>
            <w:tcW w:w="3739" w:type="pct"/>
          </w:tcPr>
          <w:p w:rsidR="002908BA" w:rsidRPr="00357E6F" w:rsidRDefault="002908BA" w:rsidP="00163E9D">
            <w:pPr>
              <w:pStyle w:val="1f"/>
              <w:ind w:firstLine="0"/>
            </w:pPr>
            <w:r w:rsidRPr="00357E6F">
              <w:t xml:space="preserve">Понятие нормы права и ее </w:t>
            </w:r>
            <w:proofErr w:type="spellStart"/>
            <w:r w:rsidRPr="00357E6F">
              <w:t>признаки.Понятие</w:t>
            </w:r>
            <w:proofErr w:type="spellEnd"/>
            <w:r w:rsidRPr="00357E6F">
              <w:t xml:space="preserve"> нормы права и её признаки. Отличие нормы права от индивидуального правового предписания. Представительно-обязывающий характер правовой нормы. Структура нормы права. Общая характеристика гипотезы, диспозиции, санкции правовой нормы, их разновидности.</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Классификация правовых норм.</w:t>
            </w:r>
            <w:r w:rsidRPr="00357E6F">
              <w:rPr>
                <w:sz w:val="20"/>
                <w:szCs w:val="20"/>
              </w:rPr>
              <w:t xml:space="preserve"> Научная и практическая значимость деления норм права на виды. Виды юридических норм </w:t>
            </w:r>
            <w:r w:rsidR="00163E9D">
              <w:rPr>
                <w:sz w:val="20"/>
                <w:szCs w:val="20"/>
              </w:rPr>
              <w:t>права.  Основания классификации</w:t>
            </w:r>
            <w:r w:rsidRPr="00357E6F">
              <w:rPr>
                <w:sz w:val="20"/>
                <w:szCs w:val="20"/>
              </w:rPr>
              <w:t xml:space="preserve"> правовых норм. Нормы права и нормативный правовой акт. </w:t>
            </w:r>
          </w:p>
          <w:p w:rsidR="002908BA" w:rsidRPr="00357E6F" w:rsidRDefault="002908BA" w:rsidP="00D61FD2">
            <w:pPr>
              <w:suppressAutoHyphens/>
              <w:spacing w:before="0" w:beforeAutospacing="0" w:after="0" w:afterAutospacing="0"/>
              <w:jc w:val="both"/>
              <w:rPr>
                <w:b/>
                <w:sz w:val="20"/>
                <w:szCs w:val="20"/>
              </w:rPr>
            </w:pPr>
            <w:r w:rsidRPr="00357E6F">
              <w:rPr>
                <w:b/>
                <w:sz w:val="20"/>
                <w:szCs w:val="20"/>
              </w:rPr>
              <w:t>Способы изложения юридических норм в нормативных правовых актах.</w:t>
            </w:r>
          </w:p>
          <w:p w:rsidR="002908BA" w:rsidRPr="00357E6F" w:rsidRDefault="002908BA" w:rsidP="00D61FD2">
            <w:pPr>
              <w:spacing w:before="0" w:beforeAutospacing="0" w:after="0" w:afterAutospacing="0"/>
              <w:rPr>
                <w:sz w:val="20"/>
                <w:szCs w:val="20"/>
              </w:rPr>
            </w:pPr>
            <w:r w:rsidRPr="00357E6F">
              <w:rPr>
                <w:sz w:val="20"/>
                <w:szCs w:val="20"/>
              </w:rPr>
              <w:t>Прямой, отсылочный и бланкетный способы изложения норм права. Абстрактный и казуистический способы изложения правовой нормы.</w:t>
            </w:r>
          </w:p>
          <w:p w:rsidR="002908BA" w:rsidRPr="00357E6F" w:rsidRDefault="002908BA" w:rsidP="00D61FD2">
            <w:pPr>
              <w:spacing w:before="0" w:beforeAutospacing="0" w:after="0" w:afterAutospacing="0"/>
              <w:rPr>
                <w:sz w:val="20"/>
                <w:szCs w:val="20"/>
              </w:rPr>
            </w:pPr>
            <w:r w:rsidRPr="00357E6F">
              <w:rPr>
                <w:b/>
                <w:bCs/>
                <w:sz w:val="20"/>
                <w:szCs w:val="20"/>
              </w:rPr>
              <w:t xml:space="preserve">Система права и её структура. </w:t>
            </w:r>
            <w:r w:rsidRPr="00357E6F">
              <w:rPr>
                <w:sz w:val="20"/>
                <w:szCs w:val="20"/>
              </w:rPr>
              <w:t>Понятие системы права. Объективность системы права. Отличие системы права от правовой системы. Структура системы права, общая характеристика ее элементов. Предмет и метод правового регулирования общественных отношений как основания деления системы права на отрасли права. Классификация отраслей права.  Отрасли права, их предмет и метод правового регулирования. Основные отрасли российского права: конституционное, административное, муниципальное , финансовое , земельное, гражданское , трудовое , экологическое  , семейное, уголовное, уголовно-исполнительное ,  уголовно-процессуальное, гражданско-процессуальное право.   Понятие института права.  Институты  права и их виды. Эволюция системы права Российской Федерации.</w:t>
            </w:r>
          </w:p>
          <w:p w:rsidR="002908BA" w:rsidRPr="00357E6F" w:rsidRDefault="002908BA" w:rsidP="00D61FD2">
            <w:pPr>
              <w:spacing w:before="0" w:beforeAutospacing="0" w:after="0" w:afterAutospacing="0"/>
              <w:rPr>
                <w:sz w:val="20"/>
                <w:szCs w:val="20"/>
              </w:rPr>
            </w:pPr>
            <w:r w:rsidRPr="00357E6F">
              <w:rPr>
                <w:b/>
                <w:sz w:val="20"/>
                <w:szCs w:val="20"/>
              </w:rPr>
              <w:t>Частное и публичное право.</w:t>
            </w:r>
            <w:r w:rsidRPr="00357E6F">
              <w:rPr>
                <w:sz w:val="20"/>
                <w:szCs w:val="20"/>
              </w:rPr>
              <w:t xml:space="preserve"> Понятие публичного и частного права. Критерии разграничения частного и публичного права. Проблемы становления и развития частного и публичного права в Российской Федерации. </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 xml:space="preserve">Система права и система законодательства.  </w:t>
            </w:r>
            <w:r w:rsidRPr="00357E6F">
              <w:rPr>
                <w:sz w:val="20"/>
                <w:szCs w:val="20"/>
              </w:rPr>
              <w:t>Понятия системы права и системы законодательства. Факторы, определяющие структуру, содержание и сущность законодательства.  Отличительные признаки системы права от системы законодательства. Соотношение системы права и системы законодательств.</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 Характеристика состояния современного российского законодательства.</w:t>
            </w:r>
          </w:p>
          <w:p w:rsidR="002908BA" w:rsidRPr="00357E6F" w:rsidRDefault="002908BA" w:rsidP="00D61FD2">
            <w:pPr>
              <w:suppressAutoHyphens/>
              <w:spacing w:before="0" w:beforeAutospacing="0" w:after="0" w:afterAutospacing="0"/>
              <w:jc w:val="both"/>
              <w:rPr>
                <w:b/>
                <w:sz w:val="20"/>
                <w:szCs w:val="20"/>
              </w:rPr>
            </w:pPr>
            <w:r w:rsidRPr="00357E6F">
              <w:rPr>
                <w:b/>
                <w:sz w:val="20"/>
                <w:szCs w:val="20"/>
              </w:rPr>
              <w:t xml:space="preserve">Внутригосударственное и международное право. </w:t>
            </w:r>
            <w:r w:rsidRPr="00357E6F">
              <w:rPr>
                <w:sz w:val="20"/>
                <w:szCs w:val="20"/>
              </w:rPr>
              <w:t>Понятие внутринационального и международного права.</w:t>
            </w:r>
            <w:r w:rsidRPr="00357E6F">
              <w:rPr>
                <w:b/>
                <w:sz w:val="20"/>
                <w:szCs w:val="20"/>
              </w:rPr>
              <w:t xml:space="preserve"> </w:t>
            </w:r>
            <w:r w:rsidRPr="00357E6F">
              <w:rPr>
                <w:sz w:val="20"/>
                <w:szCs w:val="20"/>
              </w:rPr>
              <w:t>Соотношение внутринационального и международного права в РФ.</w:t>
            </w:r>
            <w:r w:rsidRPr="00357E6F">
              <w:rPr>
                <w:b/>
                <w:sz w:val="20"/>
                <w:szCs w:val="20"/>
              </w:rPr>
              <w:t xml:space="preserve"> </w:t>
            </w:r>
            <w:r w:rsidRPr="00357E6F">
              <w:rPr>
                <w:sz w:val="20"/>
                <w:szCs w:val="20"/>
              </w:rPr>
              <w:t xml:space="preserve">Международное </w:t>
            </w:r>
            <w:r w:rsidRPr="00357E6F">
              <w:rPr>
                <w:sz w:val="20"/>
                <w:szCs w:val="20"/>
              </w:rPr>
              <w:lastRenderedPageBreak/>
              <w:t xml:space="preserve">публичное и международное частное право. Российская правовая система и международное право. </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6</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sz w:val="20"/>
                <w:szCs w:val="20"/>
              </w:rPr>
              <w:t>Формы (источники) права</w:t>
            </w:r>
          </w:p>
        </w:tc>
        <w:tc>
          <w:tcPr>
            <w:tcW w:w="3739" w:type="pct"/>
          </w:tcPr>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Понятие формы (источники) права и их  виды.</w:t>
            </w:r>
            <w:r w:rsidRPr="00357E6F">
              <w:rPr>
                <w:sz w:val="20"/>
                <w:szCs w:val="20"/>
              </w:rPr>
              <w:t xml:space="preserve"> Понятие формы (источника) права. Соотношение понятий “форма” права и “источник” права. Материальные, идеологические и формальные источники права. </w:t>
            </w:r>
          </w:p>
          <w:p w:rsidR="002908BA" w:rsidRPr="00357E6F" w:rsidRDefault="002908BA" w:rsidP="00D61FD2">
            <w:pPr>
              <w:spacing w:before="0" w:beforeAutospacing="0" w:after="0" w:afterAutospacing="0"/>
              <w:jc w:val="both"/>
              <w:rPr>
                <w:sz w:val="20"/>
                <w:szCs w:val="20"/>
              </w:rPr>
            </w:pPr>
            <w:r w:rsidRPr="00357E6F">
              <w:rPr>
                <w:sz w:val="20"/>
                <w:szCs w:val="20"/>
              </w:rPr>
              <w:t xml:space="preserve">Понятие формально-юридического источника права как внешней формы выражения и закрепления правовых норм.  Виды форм (источников) права. Нормативный правовой акт как источник права. Виды нормативных правовых актов (законы и подзаконные акты). Юридический прецедент как источник права. Судебный и административный прецеденты. Судебная и административная практика. Правовой обычай как источник права. Нормативный договор как источник права. Акты международного права. Иные источники права (правовая доктрина, религиозные тексты, общие принципы права). </w:t>
            </w:r>
          </w:p>
          <w:p w:rsidR="002908BA" w:rsidRPr="00357E6F" w:rsidRDefault="002908BA" w:rsidP="00D61FD2">
            <w:pPr>
              <w:spacing w:before="0" w:beforeAutospacing="0" w:after="0" w:afterAutospacing="0"/>
              <w:jc w:val="both"/>
              <w:rPr>
                <w:sz w:val="20"/>
                <w:szCs w:val="20"/>
              </w:rPr>
            </w:pPr>
            <w:r w:rsidRPr="00357E6F">
              <w:rPr>
                <w:b/>
                <w:sz w:val="20"/>
                <w:szCs w:val="20"/>
              </w:rPr>
              <w:t xml:space="preserve">Действие нормативных правовых актов во времени, пространстве и по кругу лиц. </w:t>
            </w:r>
            <w:r w:rsidRPr="00357E6F">
              <w:rPr>
                <w:sz w:val="20"/>
                <w:szCs w:val="20"/>
              </w:rPr>
              <w:t>Действие нормативных правовых актов во времени. Действие нормативных правовых актов в  пространстве. Действие нормативных правовых актов по кругу лиц.</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Виды и система  нормативных правовых актов в РФ.</w:t>
            </w:r>
            <w:r w:rsidRPr="00357E6F">
              <w:rPr>
                <w:sz w:val="20"/>
                <w:szCs w:val="20"/>
              </w:rPr>
              <w:t xml:space="preserve"> Система нормативных правовых актов РФ. Конституция как основной закон государства. Виды законов. Верховенство закона как неотъемлемый признак правового государства.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Общие подзаконные акты в РФ</w:t>
            </w:r>
            <w:r w:rsidRPr="00357E6F">
              <w:rPr>
                <w:sz w:val="20"/>
                <w:szCs w:val="20"/>
              </w:rPr>
              <w:t>. Указы Президента Российской Федерации. Постановления Правительства России. Ведомственные нормативные правовые акты.</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Региональные подзаконные акты. Местные подзаконные нормативные правовые акты. Внутриорганизационные подзаконные нормативные правовые акты. Общеобязательность законов и подзаконных актов. Особенности системы нормативных правовых актов в федеративном государстве. Взаимоотношение нормативных правовых актов федерации и актов органов государственной власти субъектов федерации.</w:t>
            </w:r>
          </w:p>
          <w:p w:rsidR="002908BA" w:rsidRPr="00357E6F" w:rsidRDefault="002908BA" w:rsidP="00D61FD2">
            <w:pPr>
              <w:spacing w:before="0" w:beforeAutospacing="0" w:after="0" w:afterAutospacing="0"/>
              <w:jc w:val="both"/>
              <w:rPr>
                <w:sz w:val="20"/>
                <w:szCs w:val="20"/>
              </w:rPr>
            </w:pPr>
            <w:r w:rsidRPr="00357E6F">
              <w:rPr>
                <w:b/>
                <w:sz w:val="20"/>
                <w:szCs w:val="20"/>
              </w:rPr>
              <w:t xml:space="preserve">Источники современного романо-германского права и их виды. </w:t>
            </w:r>
            <w:r w:rsidRPr="00357E6F">
              <w:rPr>
                <w:sz w:val="20"/>
                <w:szCs w:val="20"/>
              </w:rPr>
              <w:t xml:space="preserve">Многообразие  подходов к определению понятия «источник права» в романо-германской правовой семье. Эволюция источников романо-германского права. </w:t>
            </w:r>
            <w:r w:rsidRPr="00357E6F">
              <w:rPr>
                <w:b/>
                <w:sz w:val="20"/>
                <w:szCs w:val="20"/>
              </w:rPr>
              <w:t xml:space="preserve"> </w:t>
            </w:r>
            <w:r w:rsidRPr="00357E6F">
              <w:rPr>
                <w:sz w:val="20"/>
                <w:szCs w:val="20"/>
              </w:rPr>
              <w:t>Основные виды источников романо-германского права (нормативно-правовые акты, правовые обычаи, судебная практика и судебные прецеденты, международные договоры, общие принципы права и правовые доктрины и др.).</w:t>
            </w:r>
          </w:p>
          <w:p w:rsidR="002908BA" w:rsidRPr="00357E6F" w:rsidRDefault="002908BA" w:rsidP="00D61FD2">
            <w:pPr>
              <w:spacing w:before="0" w:beforeAutospacing="0" w:after="0" w:afterAutospacing="0"/>
              <w:jc w:val="both"/>
              <w:rPr>
                <w:b/>
                <w:sz w:val="20"/>
                <w:szCs w:val="20"/>
              </w:rPr>
            </w:pPr>
            <w:r w:rsidRPr="00357E6F">
              <w:rPr>
                <w:b/>
                <w:sz w:val="20"/>
                <w:szCs w:val="20"/>
              </w:rPr>
              <w:t xml:space="preserve">Источники современного англо-саксонского права и их виды. </w:t>
            </w:r>
            <w:r w:rsidRPr="00357E6F">
              <w:rPr>
                <w:sz w:val="20"/>
                <w:szCs w:val="20"/>
              </w:rPr>
              <w:t>Понятие «источник права» в англо-саксонском праве. Общая характеристика источников англо-саксонского права. Место и роль закона в англо-саксонской системе права. Делегированное законодательство. Особенности судебной практики и судебного прецедента в англо-саксонском праве.</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7</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bCs/>
                <w:sz w:val="20"/>
                <w:szCs w:val="20"/>
              </w:rPr>
              <w:t>Правотворчество. Правовые отношения. Реализация права. Толкование права</w:t>
            </w:r>
          </w:p>
        </w:tc>
        <w:tc>
          <w:tcPr>
            <w:tcW w:w="3739" w:type="pct"/>
          </w:tcPr>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Правотворчество</w:t>
            </w:r>
            <w:r w:rsidRPr="00357E6F">
              <w:rPr>
                <w:bCs/>
                <w:sz w:val="20"/>
                <w:szCs w:val="20"/>
              </w:rPr>
              <w:t xml:space="preserve"> (</w:t>
            </w:r>
            <w:r w:rsidRPr="00357E6F">
              <w:rPr>
                <w:sz w:val="20"/>
                <w:szCs w:val="20"/>
              </w:rPr>
              <w:t xml:space="preserve">понятие и особенности правотворчества. Соотношение правотворчества и </w:t>
            </w:r>
            <w:proofErr w:type="spellStart"/>
            <w:r w:rsidRPr="00357E6F">
              <w:rPr>
                <w:sz w:val="20"/>
                <w:szCs w:val="20"/>
              </w:rPr>
              <w:t>правообразования</w:t>
            </w:r>
            <w:proofErr w:type="spellEnd"/>
            <w:r w:rsidRPr="00357E6F">
              <w:rPr>
                <w:sz w:val="20"/>
                <w:szCs w:val="20"/>
              </w:rPr>
              <w:t xml:space="preserve">. Содержание и цели правотворчества. Принципы правотворчества в современном демократическом государстве. Виды правотворчества. Стадии правотворческого процесса. Правотворчество в России на современном этапе.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Законотворчество и правотворчество</w:t>
            </w:r>
            <w:r w:rsidRPr="00357E6F">
              <w:rPr>
                <w:sz w:val="20"/>
                <w:szCs w:val="20"/>
              </w:rPr>
              <w:t xml:space="preserve">. Законотворческий процесс как особая процедура разработки и принятия законов. Этапы и основные стадии законотворческого процесса.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Конституция Российской Федерации как акт непосредственного правотворчества, особый порядок ее принятия и внесения изменений.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Порядок опубликования и вступления в силу нормативных правовых актов, их действие во времени, в пространстве и по кругу лиц. Обратная сила закона.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Систематизация нормативных правовых актов. Понятие и виды. Инкорпорация официальная и неофициальная. Хронологические и систематические сборники нормативных правовых актов. Кодификация нормативных правовых актов. Понятие и особенности кодификации в федеративном государстве. Основы законодательства. Кодексы. Уставы. Положения.</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lastRenderedPageBreak/>
              <w:t>Консолидация как разновидность систематизации нормативных правовых актов</w:t>
            </w:r>
            <w:r w:rsidRPr="00357E6F">
              <w:rPr>
                <w:sz w:val="20"/>
                <w:szCs w:val="20"/>
              </w:rPr>
              <w:t xml:space="preserve">.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 xml:space="preserve">Информационное обеспечение правотворческой деятельности и систематизации нормативных правовых актов. Учет действующего законодательства. Обработка и поиск нормативного материала. Системы информационного поиска. </w:t>
            </w:r>
          </w:p>
          <w:p w:rsidR="002908BA" w:rsidRPr="00357E6F" w:rsidRDefault="002908BA" w:rsidP="00D61FD2">
            <w:pPr>
              <w:suppressAutoHyphens/>
              <w:spacing w:before="0" w:beforeAutospacing="0" w:after="0" w:afterAutospacing="0"/>
              <w:jc w:val="both"/>
              <w:rPr>
                <w:bCs/>
                <w:sz w:val="20"/>
                <w:szCs w:val="20"/>
              </w:rPr>
            </w:pPr>
            <w:r w:rsidRPr="00357E6F">
              <w:rPr>
                <w:sz w:val="20"/>
                <w:szCs w:val="20"/>
              </w:rPr>
              <w:t>Юридическая техника и ее значение для правотворчества и систематизации нормативных правовых актов. Средства, правила и приемы как элементы юридической техники. Требования к языку нормативных правовых актов. Специализация и унификация российского законодательства).</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Правовые отношения</w:t>
            </w:r>
            <w:r w:rsidRPr="00357E6F">
              <w:rPr>
                <w:bCs/>
                <w:sz w:val="20"/>
                <w:szCs w:val="20"/>
              </w:rPr>
              <w:t xml:space="preserve"> (</w:t>
            </w:r>
            <w:r w:rsidRPr="00357E6F">
              <w:rPr>
                <w:sz w:val="20"/>
                <w:szCs w:val="20"/>
              </w:rPr>
              <w:t>понятие и признаки правового отношения. Правоотношения как особая разновидность общественных отношений. Предпосылки возникновения правоотношений. Виды правоотношений.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Состав правоотношений: субъект, объект, содержание правоотношений (фактическое и юридическое). Субъекты правоотношения, их свойства. Правоспособность и дееспособность. Полная и ограниченная дееспособность. </w:t>
            </w:r>
            <w:proofErr w:type="spellStart"/>
            <w:r w:rsidRPr="00357E6F">
              <w:rPr>
                <w:sz w:val="20"/>
                <w:szCs w:val="20"/>
              </w:rPr>
              <w:t>Правосубъектность</w:t>
            </w:r>
            <w:proofErr w:type="spellEnd"/>
            <w:r w:rsidRPr="00357E6F">
              <w:rPr>
                <w:sz w:val="20"/>
                <w:szCs w:val="20"/>
              </w:rPr>
              <w:t xml:space="preserve">. </w:t>
            </w:r>
            <w:proofErr w:type="spellStart"/>
            <w:r w:rsidRPr="00357E6F">
              <w:rPr>
                <w:sz w:val="20"/>
                <w:szCs w:val="20"/>
              </w:rPr>
              <w:t>Деликтоспособность</w:t>
            </w:r>
            <w:proofErr w:type="spellEnd"/>
            <w:r w:rsidRPr="00357E6F">
              <w:rPr>
                <w:sz w:val="20"/>
                <w:szCs w:val="20"/>
              </w:rPr>
              <w:t>. Индивидуальные и коллективные субъекты правоотношений. Физические лица. Юридические лица. Государство. Государственные органы и должностные лица. Государственные и общественные организации. Международные организации и иностранные государства.</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Объекты правоотношения</w:t>
            </w:r>
            <w:r w:rsidRPr="00357E6F">
              <w:rPr>
                <w:sz w:val="20"/>
                <w:szCs w:val="20"/>
              </w:rPr>
              <w:t>. Монистическая и плюралистическая теории о классификации объектов правоотношений. Особенности основных объектов в различных видах правоотношений.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Понятие, структура и виды субъективных прав и обязанностей как юридического содержания правоотношений. Правомочия, </w:t>
            </w:r>
            <w:proofErr w:type="spellStart"/>
            <w:r w:rsidRPr="00357E6F">
              <w:rPr>
                <w:sz w:val="20"/>
                <w:szCs w:val="20"/>
              </w:rPr>
              <w:t>правотребования</w:t>
            </w:r>
            <w:proofErr w:type="spellEnd"/>
            <w:r w:rsidRPr="00357E6F">
              <w:rPr>
                <w:sz w:val="20"/>
                <w:szCs w:val="20"/>
              </w:rPr>
              <w:t xml:space="preserve"> и </w:t>
            </w:r>
            <w:proofErr w:type="spellStart"/>
            <w:r w:rsidRPr="00357E6F">
              <w:rPr>
                <w:sz w:val="20"/>
                <w:szCs w:val="20"/>
              </w:rPr>
              <w:t>правопритязания</w:t>
            </w:r>
            <w:proofErr w:type="spellEnd"/>
            <w:r w:rsidRPr="00357E6F">
              <w:rPr>
                <w:sz w:val="20"/>
                <w:szCs w:val="20"/>
              </w:rPr>
              <w:t xml:space="preserve">. Пассивная и активная стороны юридической обязанности.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Основания возникновения, изменения и прекращения правоотношения. Юридические факты, их классификация. Юридически значимые события и действия. Абсолютные и относительные события. Действия правомерные и неправомерные. Юридические акты и юридические поступки. Полный и неполный фактические составы. Специальные юридические составы: правовые презумпции, </w:t>
            </w:r>
            <w:proofErr w:type="spellStart"/>
            <w:r w:rsidRPr="00357E6F">
              <w:rPr>
                <w:sz w:val="20"/>
                <w:szCs w:val="20"/>
              </w:rPr>
              <w:t>преюдиции</w:t>
            </w:r>
            <w:proofErr w:type="spellEnd"/>
            <w:r w:rsidRPr="00357E6F">
              <w:rPr>
                <w:sz w:val="20"/>
                <w:szCs w:val="20"/>
              </w:rPr>
              <w:t xml:space="preserve"> и юридические фикции).</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Реализация права</w:t>
            </w:r>
            <w:r w:rsidRPr="00357E6F">
              <w:rPr>
                <w:bCs/>
                <w:sz w:val="20"/>
                <w:szCs w:val="20"/>
              </w:rPr>
              <w:t xml:space="preserve"> (</w:t>
            </w:r>
            <w:r w:rsidRPr="00357E6F">
              <w:rPr>
                <w:sz w:val="20"/>
                <w:szCs w:val="20"/>
              </w:rPr>
              <w:t>понятие реализации права. Характеристика форм и способов реализации права. Осуществление, исполнение и использование как непосредственные формы реализации права. Механизм реализации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Применение правовых норм как особая форма реализации права. Необходимость применения норм права. Субъекты </w:t>
            </w:r>
            <w:proofErr w:type="spellStart"/>
            <w:r w:rsidRPr="00357E6F">
              <w:rPr>
                <w:sz w:val="20"/>
                <w:szCs w:val="20"/>
              </w:rPr>
              <w:t>правоприменения</w:t>
            </w:r>
            <w:proofErr w:type="spellEnd"/>
            <w:r w:rsidRPr="00357E6F">
              <w:rPr>
                <w:sz w:val="20"/>
                <w:szCs w:val="20"/>
              </w:rPr>
              <w:t xml:space="preserve">. Основные стадии правоприменительной деятельности. Анализ фактических обстоятельств юридического дела, выбор и проверка нормы права, толкование нормы права, правовая квалификация, принятие решения как наиболее ответственная стадия правоприменительной деятельности. Факультативные стадии </w:t>
            </w:r>
            <w:proofErr w:type="spellStart"/>
            <w:r w:rsidRPr="00357E6F">
              <w:rPr>
                <w:sz w:val="20"/>
                <w:szCs w:val="20"/>
              </w:rPr>
              <w:t>правоприменения</w:t>
            </w:r>
            <w:proofErr w:type="spellEnd"/>
            <w:r w:rsidRPr="00357E6F">
              <w:rPr>
                <w:sz w:val="20"/>
                <w:szCs w:val="20"/>
              </w:rPr>
              <w:t xml:space="preserve"> (доведение решения до заинтересованных лиц, исполнение решения). Условия и юридические гарантии законного и обоснованного применения норм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Характерные черты акта применения норм права. Отличие правоприменительного акта от нормативного правового акта. Виды правоприменительных актов и требования к ним. Эффективность акта применения норм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Обнаружение пробелов права в процессе правоприменительной деятельности. Понятие пробела права. Умышленное молчание законодателя. Способы устранения и восполнения пробелов права. Аналогия закона и аналогия права. Границы применения права по аналогии).</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Толкование права</w:t>
            </w:r>
            <w:r w:rsidRPr="00357E6F">
              <w:rPr>
                <w:bCs/>
                <w:sz w:val="20"/>
                <w:szCs w:val="20"/>
              </w:rPr>
              <w:t xml:space="preserve"> (</w:t>
            </w:r>
            <w:r w:rsidRPr="00357E6F">
              <w:rPr>
                <w:sz w:val="20"/>
                <w:szCs w:val="20"/>
              </w:rPr>
              <w:t>понятие и необходимость толкования норм права. Уяснение смысла правовой нормы. Способы уяснения (грамматический, логический, системный, историко-политический, телеологический). Разъяснение содержания правовых норм. Соотношение текста и смысла правовой нормы. Толкование норм права по объему (адекватное, расширительное и ограничительное).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lastRenderedPageBreak/>
              <w:t>Субъекты толкования норм права. Виды толкования норм права по субъектам. Официальное и неофициальное толкование. Нормативное и казуальное, аутентичное и легальное толкование правовых норм. Доктринальное, профессиональное и обыденное толкование норм права. Акты толкования норм права: понятие, особенности и виды. Юридическая природа и значение актов толкования норм права (интерпретационных актов) в механизме правового регулирования.</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Юридические коллизии и способы их разрешения. Виды юридических коллизий)</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8</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bCs/>
                <w:sz w:val="20"/>
                <w:szCs w:val="20"/>
              </w:rPr>
              <w:t>Правомерное поведение, правонарушение и юридическая ответственность. Законность, правопорядок и дисциплина</w:t>
            </w:r>
          </w:p>
        </w:tc>
        <w:tc>
          <w:tcPr>
            <w:tcW w:w="3739" w:type="pct"/>
          </w:tcPr>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Правомерное поведение, правонарушение и юридическая ответственность</w:t>
            </w:r>
            <w:r w:rsidRPr="00357E6F">
              <w:rPr>
                <w:bCs/>
                <w:sz w:val="20"/>
                <w:szCs w:val="20"/>
              </w:rPr>
              <w:t xml:space="preserve"> (</w:t>
            </w:r>
            <w:r w:rsidRPr="00357E6F">
              <w:rPr>
                <w:sz w:val="20"/>
                <w:szCs w:val="20"/>
              </w:rPr>
              <w:t xml:space="preserve">право и поведение. Понятие правомерного поведения, его виды. Социально активное, привычное, конформистское и маргинальное поведение.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Понятие и признаки правонарушения. Социальная природа и юридическая характеристика правонарушений. Юридический состав правонарушения. Объект, субъект правонарушения. Обязательные признаки объективной и субъективной сторон правонарушения. Формы вины.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Виды правонарушений. Преступления. Виды проступков. Казус. Противоправное состояние.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Причины правонарушений. Комплексная социальная профилактика правонарушений и преступности.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Юридическая ответственность как разновидность мер государственного принуждения. Понятие и признаки юридической ответственности. Цели, функции и принципы юридической ответственности. Виды юридической ответственности. Законность юридической ответственности. Презумпция юридической ответственности.</w:t>
            </w:r>
          </w:p>
          <w:p w:rsidR="002908BA" w:rsidRPr="00357E6F" w:rsidRDefault="002908BA" w:rsidP="00D61FD2">
            <w:pPr>
              <w:suppressAutoHyphens/>
              <w:spacing w:before="0" w:beforeAutospacing="0" w:after="0" w:afterAutospacing="0"/>
              <w:jc w:val="both"/>
              <w:rPr>
                <w:b/>
                <w:bCs/>
                <w:sz w:val="20"/>
                <w:szCs w:val="20"/>
              </w:rPr>
            </w:pPr>
            <w:r w:rsidRPr="00357E6F">
              <w:rPr>
                <w:sz w:val="20"/>
                <w:szCs w:val="20"/>
              </w:rPr>
              <w:t>Основания, исключающие и освобождающие от юридической ответственности. Роль правоохранительных органов государства в обеспечении юридической ответственности).</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Законность, правопорядок и дисциплина</w:t>
            </w:r>
            <w:r w:rsidRPr="00357E6F">
              <w:rPr>
                <w:bCs/>
                <w:sz w:val="20"/>
                <w:szCs w:val="20"/>
              </w:rPr>
              <w:t xml:space="preserve"> (</w:t>
            </w:r>
            <w:r w:rsidRPr="00357E6F">
              <w:rPr>
                <w:sz w:val="20"/>
                <w:szCs w:val="20"/>
              </w:rPr>
              <w:t xml:space="preserve">понятие и определение законности. Свойства законности. Законность в широком и узком смыслах. Конституционная законность. Основные принципы законности. Принципы законности. Верховенство закона, равенство всех перед законом. Единство законности. Реальность законности. Законность и целесообразность. Законность и справедливость.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Деформация законности в государствах: причины, формы, пути преодоления.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Комплекс требований законности. Гарантии законности в современном демократическом государстве.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Правопорядок как результат реализации предписаний законодательства на основе требований законности. Понятие правопорядка. Соотношение законности и правопорядка. Правопорядок и общественный порядок. Правопорядок как условие нормальной жизнедеятельности общества и благополучия личности.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Соотношение дисциплины, законности и правопорядка)</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9</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iCs/>
                <w:sz w:val="20"/>
                <w:szCs w:val="20"/>
              </w:rPr>
              <w:t>Место государства и права в политической системе современного общества.</w:t>
            </w:r>
            <w:r w:rsidRPr="00357E6F">
              <w:rPr>
                <w:sz w:val="20"/>
                <w:szCs w:val="20"/>
              </w:rPr>
              <w:t xml:space="preserve"> Государство, право, глобализация</w:t>
            </w:r>
          </w:p>
        </w:tc>
        <w:tc>
          <w:tcPr>
            <w:tcW w:w="3739" w:type="pct"/>
          </w:tcPr>
          <w:p w:rsidR="002908BA" w:rsidRPr="00357E6F" w:rsidRDefault="002908BA" w:rsidP="00D61FD2">
            <w:pPr>
              <w:shd w:val="clear" w:color="auto" w:fill="FFFFFF"/>
              <w:spacing w:before="0" w:beforeAutospacing="0" w:after="0" w:afterAutospacing="0"/>
              <w:jc w:val="both"/>
              <w:rPr>
                <w:bCs/>
                <w:sz w:val="20"/>
                <w:szCs w:val="20"/>
              </w:rPr>
            </w:pPr>
            <w:r w:rsidRPr="00357E6F">
              <w:rPr>
                <w:b/>
                <w:bCs/>
                <w:sz w:val="20"/>
                <w:szCs w:val="20"/>
              </w:rPr>
              <w:t xml:space="preserve">Понятие и структура политической системы общества. Государство как ядро политической системы современного общества </w:t>
            </w:r>
            <w:r w:rsidRPr="00357E6F">
              <w:rPr>
                <w:bCs/>
                <w:sz w:val="20"/>
                <w:szCs w:val="20"/>
              </w:rPr>
              <w:t>(понятие и структура политической системы. Виды политических систем. Государство и другие элементы политической системы. Государство и партии. «Партийное» государство. Государство и профсоюзы. Государство и самоуправление. Государство – ядро политической системы современного общества).</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Понятие глобализации. Правовые проблемы современной глобализации и основные пути их решения</w:t>
            </w:r>
            <w:r w:rsidRPr="00357E6F">
              <w:rPr>
                <w:bCs/>
                <w:sz w:val="20"/>
                <w:szCs w:val="20"/>
              </w:rPr>
              <w:t xml:space="preserve"> (</w:t>
            </w:r>
            <w:r w:rsidRPr="00357E6F">
              <w:rPr>
                <w:sz w:val="20"/>
                <w:szCs w:val="20"/>
              </w:rPr>
              <w:t>понятие глобализации. Взаимовлияние человеческих цивилизаций и культур друг на друга. Негативное влияние на развитие социальных отношений тоталитарных политических режимов. Глобализация и тоталитаризм в социальном развитии современных стран мира. Глобальные проблемы современности и новые внешние функции государств мира. Правовые проблемы глобализации в системе современных социальных отношений. Основные пути и способы решения современных проблем глобализации)</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10</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iCs/>
                <w:sz w:val="20"/>
                <w:szCs w:val="20"/>
              </w:rPr>
              <w:t xml:space="preserve">Основные правовые семьи и </w:t>
            </w:r>
            <w:r w:rsidRPr="00357E6F">
              <w:rPr>
                <w:iCs/>
                <w:sz w:val="20"/>
                <w:szCs w:val="20"/>
              </w:rPr>
              <w:lastRenderedPageBreak/>
              <w:t>правовые системы современности</w:t>
            </w:r>
          </w:p>
        </w:tc>
        <w:tc>
          <w:tcPr>
            <w:tcW w:w="3739" w:type="pct"/>
          </w:tcPr>
          <w:p w:rsidR="002908BA" w:rsidRPr="00357E6F" w:rsidRDefault="002908BA" w:rsidP="00D61FD2">
            <w:pPr>
              <w:shd w:val="clear" w:color="auto" w:fill="FFFFFF"/>
              <w:spacing w:before="0" w:beforeAutospacing="0" w:after="0" w:afterAutospacing="0"/>
              <w:jc w:val="both"/>
              <w:rPr>
                <w:sz w:val="20"/>
                <w:szCs w:val="20"/>
              </w:rPr>
            </w:pPr>
            <w:r w:rsidRPr="00357E6F">
              <w:rPr>
                <w:b/>
                <w:bCs/>
                <w:sz w:val="20"/>
                <w:szCs w:val="20"/>
              </w:rPr>
              <w:lastRenderedPageBreak/>
              <w:t>Понятие правовой семьи и правовые системы. Типология правовых семей</w:t>
            </w:r>
            <w:r w:rsidRPr="00357E6F">
              <w:rPr>
                <w:bCs/>
                <w:sz w:val="20"/>
                <w:szCs w:val="20"/>
              </w:rPr>
              <w:t xml:space="preserve"> (</w:t>
            </w:r>
            <w:r w:rsidRPr="00357E6F">
              <w:rPr>
                <w:sz w:val="20"/>
                <w:szCs w:val="20"/>
              </w:rPr>
              <w:t xml:space="preserve">правовая система общества и правовая семья с позиций цивилизационного </w:t>
            </w:r>
            <w:r w:rsidRPr="00357E6F">
              <w:rPr>
                <w:sz w:val="20"/>
                <w:szCs w:val="20"/>
              </w:rPr>
              <w:lastRenderedPageBreak/>
              <w:t>подхода. Понятие правовой системы общества. Элементы правовой системы общества (идеологический, нормативный, институционный, социологический)</w:t>
            </w:r>
          </w:p>
          <w:p w:rsidR="002908BA" w:rsidRPr="00357E6F" w:rsidRDefault="002908BA" w:rsidP="00D61FD2">
            <w:pPr>
              <w:spacing w:before="0" w:beforeAutospacing="0" w:after="0" w:afterAutospacing="0"/>
              <w:jc w:val="both"/>
              <w:rPr>
                <w:bCs/>
                <w:sz w:val="20"/>
                <w:szCs w:val="20"/>
              </w:rPr>
            </w:pPr>
            <w:r w:rsidRPr="00357E6F">
              <w:rPr>
                <w:sz w:val="20"/>
                <w:szCs w:val="20"/>
              </w:rPr>
              <w:t>Классификация правовых систем. Идеологический и юридико-технический критерии классификации правовых систем (Р. Давид)).</w:t>
            </w:r>
          </w:p>
          <w:p w:rsidR="002908BA" w:rsidRPr="00357E6F" w:rsidRDefault="002908BA" w:rsidP="00D61FD2">
            <w:pPr>
              <w:spacing w:before="0" w:beforeAutospacing="0" w:after="0" w:afterAutospacing="0"/>
              <w:jc w:val="both"/>
              <w:rPr>
                <w:sz w:val="20"/>
                <w:szCs w:val="20"/>
              </w:rPr>
            </w:pPr>
            <w:r w:rsidRPr="00357E6F">
              <w:rPr>
                <w:b/>
                <w:bCs/>
                <w:sz w:val="20"/>
                <w:szCs w:val="20"/>
              </w:rPr>
              <w:t>Характерные черты основных правовых семей и правовых систем современности</w:t>
            </w:r>
            <w:r w:rsidRPr="00357E6F">
              <w:rPr>
                <w:bCs/>
                <w:sz w:val="20"/>
                <w:szCs w:val="20"/>
              </w:rPr>
              <w:t xml:space="preserve"> (</w:t>
            </w:r>
            <w:r w:rsidRPr="00357E6F">
              <w:rPr>
                <w:sz w:val="20"/>
                <w:szCs w:val="20"/>
              </w:rPr>
              <w:t xml:space="preserve">характеристика основных правовых семей и систем современности. Правовые системы европейского типа. Романо-германская правовая система (система континентального права). Англо-саксонская правовая система (система общего права). Особенности правовой системы США. Дискуссия о славянской правовой семье. </w:t>
            </w:r>
          </w:p>
          <w:p w:rsidR="002908BA" w:rsidRPr="00357E6F" w:rsidRDefault="002908BA" w:rsidP="00D61FD2">
            <w:pPr>
              <w:shd w:val="clear" w:color="auto" w:fill="FFFFFF"/>
              <w:spacing w:before="0" w:beforeAutospacing="0" w:after="0" w:afterAutospacing="0"/>
              <w:jc w:val="both"/>
              <w:rPr>
                <w:b/>
                <w:bCs/>
                <w:sz w:val="20"/>
                <w:szCs w:val="20"/>
              </w:rPr>
            </w:pPr>
            <w:r w:rsidRPr="00357E6F">
              <w:rPr>
                <w:sz w:val="20"/>
                <w:szCs w:val="20"/>
              </w:rPr>
              <w:t>Правовые системы традиционного и религиозного типов. Традиционное право и его особенности. Обычное право. Индусское право. Мусульманское право)</w:t>
            </w:r>
          </w:p>
        </w:tc>
      </w:tr>
    </w:tbl>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2908BA" w:rsidRPr="00357E6F" w:rsidRDefault="002908BA" w:rsidP="002908BA">
      <w:pPr>
        <w:spacing w:before="0" w:beforeAutospacing="0" w:after="0" w:afterAutospacing="0"/>
        <w:ind w:firstLine="709"/>
        <w:rPr>
          <w:b/>
          <w:sz w:val="20"/>
          <w:szCs w:val="20"/>
        </w:rPr>
      </w:pPr>
      <w:r w:rsidRPr="00357E6F">
        <w:rPr>
          <w:b/>
          <w:sz w:val="20"/>
          <w:szCs w:val="20"/>
        </w:rPr>
        <w:t>5.2.1 Темы лекций</w:t>
      </w: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1 «</w:t>
      </w:r>
      <w:r w:rsidRPr="00357E6F">
        <w:rPr>
          <w:b/>
          <w:bCs/>
          <w:sz w:val="20"/>
          <w:szCs w:val="20"/>
        </w:rPr>
        <w:t>Введение в теорию государства и права. Причины и закономерности возникновения государства и права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bCs/>
          <w:sz w:val="20"/>
          <w:szCs w:val="20"/>
        </w:rPr>
        <w:t>1.Введение в теорию государства и права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2 «</w:t>
      </w:r>
      <w:r w:rsidRPr="00357E6F">
        <w:rPr>
          <w:b/>
          <w:iCs/>
          <w:sz w:val="20"/>
          <w:szCs w:val="20"/>
        </w:rPr>
        <w:t>Понятие, сущность и функции государства. М</w:t>
      </w:r>
      <w:r w:rsidRPr="00357E6F">
        <w:rPr>
          <w:b/>
          <w:sz w:val="20"/>
          <w:szCs w:val="20"/>
        </w:rPr>
        <w:t>еханизм государства»</w:t>
      </w:r>
    </w:p>
    <w:p w:rsidR="002908BA" w:rsidRPr="00357E6F" w:rsidRDefault="002908BA" w:rsidP="002908BA">
      <w:pPr>
        <w:spacing w:before="0" w:beforeAutospacing="0" w:after="0" w:afterAutospacing="0"/>
        <w:ind w:firstLine="680"/>
        <w:rPr>
          <w:sz w:val="20"/>
          <w:szCs w:val="20"/>
        </w:rPr>
      </w:pPr>
      <w:r w:rsidRPr="00357E6F">
        <w:rPr>
          <w:sz w:val="20"/>
          <w:szCs w:val="20"/>
        </w:rPr>
        <w:t>1. Понятие и сущность государства</w:t>
      </w:r>
    </w:p>
    <w:p w:rsidR="002908BA" w:rsidRPr="00357E6F" w:rsidRDefault="002908BA" w:rsidP="002908BA">
      <w:pPr>
        <w:spacing w:before="0" w:beforeAutospacing="0" w:after="0" w:afterAutospacing="0"/>
        <w:ind w:firstLine="680"/>
        <w:rPr>
          <w:sz w:val="20"/>
          <w:szCs w:val="20"/>
        </w:rPr>
      </w:pPr>
      <w:r w:rsidRPr="00357E6F">
        <w:rPr>
          <w:sz w:val="20"/>
          <w:szCs w:val="20"/>
        </w:rPr>
        <w:t>2.Функции государства  и   их    виды</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3 «Типы и формы государства. Гражданское общество и правовое государство»</w:t>
      </w:r>
    </w:p>
    <w:p w:rsidR="002908BA" w:rsidRPr="00357E6F" w:rsidRDefault="002908BA" w:rsidP="002908BA">
      <w:pPr>
        <w:spacing w:before="0" w:beforeAutospacing="0" w:after="0" w:afterAutospacing="0"/>
        <w:ind w:firstLine="680"/>
        <w:rPr>
          <w:bCs/>
          <w:sz w:val="20"/>
          <w:szCs w:val="20"/>
        </w:rPr>
      </w:pPr>
      <w:r w:rsidRPr="00357E6F">
        <w:rPr>
          <w:sz w:val="20"/>
          <w:szCs w:val="20"/>
        </w:rPr>
        <w:t>1.Типология государства.</w:t>
      </w:r>
      <w:r w:rsidRPr="00357E6F">
        <w:rPr>
          <w:b/>
          <w:sz w:val="20"/>
          <w:szCs w:val="20"/>
        </w:rPr>
        <w:t xml:space="preserve"> </w:t>
      </w:r>
      <w:r w:rsidRPr="00357E6F">
        <w:rPr>
          <w:bCs/>
          <w:sz w:val="20"/>
          <w:szCs w:val="20"/>
        </w:rPr>
        <w:t>Понятие типологии государства.</w:t>
      </w:r>
    </w:p>
    <w:p w:rsidR="002908BA" w:rsidRPr="00357E6F" w:rsidRDefault="002908BA" w:rsidP="002908BA">
      <w:pPr>
        <w:spacing w:before="0" w:beforeAutospacing="0" w:after="0" w:afterAutospacing="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4 «</w:t>
      </w:r>
      <w:r w:rsidRPr="00357E6F">
        <w:rPr>
          <w:b/>
          <w:bCs/>
          <w:sz w:val="20"/>
          <w:szCs w:val="20"/>
        </w:rPr>
        <w:t>Право в системе социальных норм. Понятие, сущность и функции права. Правосознание и правовая культура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sz w:val="20"/>
          <w:szCs w:val="20"/>
        </w:rPr>
        <w:t>1.Система социальных норм современного общества</w:t>
      </w:r>
    </w:p>
    <w:p w:rsidR="002908BA" w:rsidRPr="00357E6F" w:rsidRDefault="002908BA" w:rsidP="002908BA">
      <w:pPr>
        <w:spacing w:before="0" w:beforeAutospacing="0" w:after="0" w:afterAutospacing="0"/>
        <w:ind w:firstLine="680"/>
        <w:rPr>
          <w:sz w:val="20"/>
          <w:szCs w:val="20"/>
        </w:rPr>
      </w:pPr>
      <w:r w:rsidRPr="00357E6F">
        <w:rPr>
          <w:sz w:val="20"/>
          <w:szCs w:val="20"/>
        </w:rPr>
        <w:t>2.Понятие, признаки, сущность и содержание права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5 «Норма права. Система права»</w:t>
      </w:r>
    </w:p>
    <w:p w:rsidR="002908BA" w:rsidRPr="00357E6F" w:rsidRDefault="002908BA" w:rsidP="002908BA">
      <w:pPr>
        <w:spacing w:before="0" w:beforeAutospacing="0" w:after="0" w:afterAutospacing="0"/>
        <w:ind w:firstLine="680"/>
        <w:rPr>
          <w:sz w:val="20"/>
          <w:szCs w:val="20"/>
        </w:rPr>
      </w:pPr>
      <w:r w:rsidRPr="00357E6F">
        <w:rPr>
          <w:sz w:val="20"/>
          <w:szCs w:val="20"/>
        </w:rPr>
        <w:t>1.Классификация правовых норм</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6 «Формы (источники) права»</w:t>
      </w:r>
    </w:p>
    <w:p w:rsidR="002908BA" w:rsidRPr="00357E6F" w:rsidRDefault="002908BA" w:rsidP="002908BA">
      <w:pPr>
        <w:spacing w:before="0" w:beforeAutospacing="0" w:after="0" w:afterAutospacing="0"/>
        <w:ind w:firstLine="680"/>
        <w:rPr>
          <w:sz w:val="20"/>
          <w:szCs w:val="20"/>
        </w:rPr>
      </w:pPr>
      <w:r w:rsidRPr="00357E6F">
        <w:rPr>
          <w:sz w:val="20"/>
          <w:szCs w:val="20"/>
        </w:rPr>
        <w:t>1.Действие нормативных правовых актов во времени, пространстве и по кругу лиц</w:t>
      </w:r>
    </w:p>
    <w:p w:rsidR="002908BA" w:rsidRPr="00357E6F" w:rsidRDefault="002908BA" w:rsidP="002908BA">
      <w:pPr>
        <w:spacing w:before="0" w:beforeAutospacing="0" w:after="0" w:afterAutospacing="0"/>
        <w:ind w:firstLine="680"/>
        <w:rPr>
          <w:sz w:val="20"/>
          <w:szCs w:val="20"/>
        </w:rPr>
      </w:pPr>
      <w:r w:rsidRPr="00357E6F">
        <w:rPr>
          <w:sz w:val="20"/>
          <w:szCs w:val="20"/>
        </w:rPr>
        <w:t>2.Источники современного романо-германского права и их виды</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7 «</w:t>
      </w:r>
      <w:r w:rsidRPr="00357E6F">
        <w:rPr>
          <w:b/>
          <w:bCs/>
          <w:sz w:val="20"/>
          <w:szCs w:val="20"/>
        </w:rPr>
        <w:t>Правотворчество. Правовые отношения. Реализация права. Толкование права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sz w:val="20"/>
          <w:szCs w:val="20"/>
        </w:rPr>
        <w:t>1.Консолидация как разновидность систематизации нормативных правовых актов</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8 «</w:t>
      </w:r>
      <w:r w:rsidRPr="00357E6F">
        <w:rPr>
          <w:b/>
          <w:bCs/>
          <w:sz w:val="20"/>
          <w:szCs w:val="20"/>
        </w:rPr>
        <w:t>Правомерное поведение, правонарушение и юридическая ответственность. Законность, правопорядок и дисциплина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bCs/>
          <w:sz w:val="20"/>
          <w:szCs w:val="20"/>
        </w:rPr>
        <w:t>1.Правомерное поведение, правонарушение и юридическая ответственность</w:t>
      </w:r>
    </w:p>
    <w:p w:rsidR="002908BA" w:rsidRPr="00357E6F" w:rsidRDefault="002908BA" w:rsidP="002908BA">
      <w:pPr>
        <w:spacing w:before="0" w:beforeAutospacing="0" w:after="0" w:afterAutospacing="0"/>
        <w:ind w:firstLine="680"/>
        <w:rPr>
          <w:sz w:val="20"/>
          <w:szCs w:val="20"/>
        </w:rPr>
      </w:pPr>
      <w:r w:rsidRPr="00357E6F">
        <w:rPr>
          <w:bCs/>
          <w:sz w:val="20"/>
          <w:szCs w:val="20"/>
        </w:rPr>
        <w:t>2.Законность, правопорядок и дисциплина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9 «</w:t>
      </w:r>
      <w:r w:rsidRPr="00357E6F">
        <w:rPr>
          <w:b/>
          <w:iCs/>
          <w:sz w:val="20"/>
          <w:szCs w:val="20"/>
        </w:rPr>
        <w:t>Место государства и права в политической системе современного общества.</w:t>
      </w:r>
      <w:r w:rsidRPr="00357E6F">
        <w:rPr>
          <w:b/>
          <w:sz w:val="20"/>
          <w:szCs w:val="20"/>
        </w:rPr>
        <w:t xml:space="preserve"> Государство, право, глобализация»</w:t>
      </w:r>
    </w:p>
    <w:p w:rsidR="002908BA" w:rsidRPr="00357E6F" w:rsidRDefault="002908BA" w:rsidP="002908BA">
      <w:pPr>
        <w:spacing w:before="0" w:beforeAutospacing="0" w:after="0" w:afterAutospacing="0"/>
        <w:ind w:firstLine="680"/>
        <w:rPr>
          <w:bCs/>
          <w:sz w:val="20"/>
          <w:szCs w:val="20"/>
        </w:rPr>
      </w:pPr>
      <w:r w:rsidRPr="00357E6F">
        <w:rPr>
          <w:bCs/>
          <w:sz w:val="20"/>
          <w:szCs w:val="20"/>
        </w:rPr>
        <w:t>1.Понятие и структура политической системы общества. Государство как ядро политической системы современного общества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10 «</w:t>
      </w:r>
      <w:r w:rsidRPr="00357E6F">
        <w:rPr>
          <w:b/>
          <w:iCs/>
          <w:sz w:val="20"/>
          <w:szCs w:val="20"/>
        </w:rPr>
        <w:t>Основные правовые семьи и правовые системы современности</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bCs/>
          <w:sz w:val="20"/>
          <w:szCs w:val="20"/>
        </w:rPr>
        <w:t>1.Понятие правовой семьи и правовые системы. Типология правовых семей</w:t>
      </w:r>
    </w:p>
    <w:p w:rsidR="002908BA" w:rsidRPr="00357E6F" w:rsidRDefault="002908BA" w:rsidP="002908BA">
      <w:pPr>
        <w:spacing w:before="0" w:beforeAutospacing="0" w:after="0" w:afterAutospacing="0"/>
        <w:ind w:firstLine="680"/>
        <w:rPr>
          <w:sz w:val="20"/>
          <w:szCs w:val="20"/>
        </w:rPr>
      </w:pPr>
      <w:r w:rsidRPr="00357E6F">
        <w:rPr>
          <w:bCs/>
          <w:sz w:val="20"/>
          <w:szCs w:val="20"/>
        </w:rPr>
        <w:t>2.Характерные черты основных правовых семей и правовых систем современности</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2908BA" w:rsidRPr="00357E6F" w:rsidRDefault="002908BA" w:rsidP="002908B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bCs/>
          <w:sz w:val="20"/>
          <w:szCs w:val="20"/>
        </w:rPr>
        <w:t>Введение в теорию государства и права. Причины и закономерности возникновения государства и права</w:t>
      </w:r>
      <w:r w:rsidRPr="00357E6F">
        <w:rPr>
          <w:b/>
          <w:iCs/>
          <w:sz w:val="20"/>
          <w:szCs w:val="20"/>
        </w:rPr>
        <w:t xml:space="preserve">»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Место теории государства и права в системе наук о природе и обществе.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Взаимодействие теории государства и права с другими гуманитарными науками, изучающими государство и право: философией, историей, социологией, политологией и другими науками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Государство и право как специфические социальные институты, органически взаимосвязанные между собой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Связь государства и права с политикой, экономикой, культурой и другими сферами жизни общества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Общие закономерности возникновения и развития государства и права, система основных понятий юриспруденции как предмет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разделы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Методология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научного познания государственно-правовых явлений: всесторонность, комплексность, историзм, многопартийность, практика как критерий познания истинности и др.»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Логические приемы, применяемые при выработке научных понятий о государстве и праве: анализ, синтез, индукция, дедукция, гипотеза, аналогия и др. </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«Понятие, сущность и функции государства. М</w:t>
      </w:r>
      <w:r w:rsidRPr="00357E6F">
        <w:rPr>
          <w:b/>
          <w:sz w:val="20"/>
          <w:szCs w:val="20"/>
        </w:rPr>
        <w:t>еханизм государства</w:t>
      </w:r>
      <w:r w:rsidRPr="00357E6F">
        <w:rPr>
          <w:b/>
          <w:iCs/>
          <w:sz w:val="20"/>
          <w:szCs w:val="20"/>
        </w:rPr>
        <w:t>»</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Государственная власть как особая разновидность социальной власти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Государственная власть, ее структура, функции, формы и способы осуществления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Соотношение политической и государственной властей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государства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Плюрализм в понимании и определении государства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Сложность и многоаспектность государства как социального явления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Признаки государства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Признаки, отличающие государство от других форм общественно-политических образований</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Основные аспекты государственного суверенитета</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Сущность государства и его функции.</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bCs/>
          <w:iCs/>
          <w:sz w:val="20"/>
          <w:szCs w:val="20"/>
        </w:rPr>
      </w:pPr>
      <w:r w:rsidRPr="00357E6F">
        <w:rPr>
          <w:b/>
          <w:bCs/>
          <w:iCs/>
          <w:sz w:val="20"/>
          <w:szCs w:val="20"/>
        </w:rPr>
        <w:t>Раздел 3 «Типы и формы государства. Гражданское общество и правовое государство»</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Типология государств как разновидность научной классификации.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Теоретические основы и значение типологии государства.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Цивилизационный подход к типологии государства.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Множественность определений понятия “цивилизация”.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Классификация цивилизаций как основание отнесения государств к определенному типу.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Признаки республиканской формы правления. Характеристика президентской и парламентской республик.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Объединения государств различного характера (империи, фузии, инкорпорации и др.</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Дискуссия о правомерности отнесения конфедерации к одной из форм государственно-территориального устройства.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Гражданское общество и правовое государство (возникновение идеи правового государства и ее современное понимание.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правового государства. Условия формирования правового государства. </w:t>
      </w:r>
    </w:p>
    <w:p w:rsidR="002908BA" w:rsidRPr="00357E6F" w:rsidRDefault="002908BA" w:rsidP="002908BA">
      <w:pPr>
        <w:tabs>
          <w:tab w:val="left" w:pos="1080"/>
        </w:tabs>
        <w:suppressAutoHyphens/>
        <w:spacing w:before="0" w:beforeAutospacing="0" w:after="0" w:afterAutospacing="0"/>
        <w:ind w:firstLine="709"/>
        <w:jc w:val="both"/>
        <w:rPr>
          <w:b/>
          <w:bCs/>
          <w:iCs/>
          <w:sz w:val="20"/>
          <w:szCs w:val="20"/>
        </w:rPr>
      </w:pPr>
    </w:p>
    <w:p w:rsidR="002908BA" w:rsidRPr="00357E6F" w:rsidRDefault="002908BA" w:rsidP="002908BA">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bCs/>
          <w:sz w:val="20"/>
          <w:szCs w:val="20"/>
        </w:rPr>
        <w:t>Право в системе социальных норм. Понятие, сущность и функции права. Правосознание и правовая культура</w:t>
      </w:r>
      <w:r w:rsidRPr="00357E6F">
        <w:rPr>
          <w:b/>
          <w:iCs/>
          <w:sz w:val="20"/>
          <w:szCs w:val="20"/>
        </w:rPr>
        <w:t>»</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концепции </w:t>
      </w:r>
      <w:proofErr w:type="spellStart"/>
      <w:r w:rsidRPr="00357E6F">
        <w:rPr>
          <w:sz w:val="20"/>
          <w:szCs w:val="20"/>
        </w:rPr>
        <w:t>правопонимания</w:t>
      </w:r>
      <w:proofErr w:type="spellEnd"/>
      <w:r w:rsidRPr="00357E6F">
        <w:rPr>
          <w:sz w:val="20"/>
          <w:szCs w:val="20"/>
        </w:rPr>
        <w:t xml:space="preserve"> (</w:t>
      </w:r>
      <w:proofErr w:type="spellStart"/>
      <w:r w:rsidRPr="00357E6F">
        <w:rPr>
          <w:sz w:val="20"/>
          <w:szCs w:val="20"/>
        </w:rPr>
        <w:t>нормативистская</w:t>
      </w:r>
      <w:proofErr w:type="spellEnd"/>
      <w:r w:rsidRPr="00357E6F">
        <w:rPr>
          <w:sz w:val="20"/>
          <w:szCs w:val="20"/>
        </w:rPr>
        <w:t>, социологическая, естественного права, психологическая, марксистская и др.)</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Интегративный (синтетический) подход к пониманию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признаки, сущность и содержание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proofErr w:type="spellStart"/>
      <w:r w:rsidRPr="00357E6F">
        <w:rPr>
          <w:sz w:val="20"/>
          <w:szCs w:val="20"/>
        </w:rPr>
        <w:t>Полисемантичность</w:t>
      </w:r>
      <w:proofErr w:type="spellEnd"/>
      <w:r w:rsidRPr="00357E6F">
        <w:rPr>
          <w:sz w:val="20"/>
          <w:szCs w:val="20"/>
        </w:rPr>
        <w:t xml:space="preserve"> (многозначность) понятия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Сложность и многоаспектность права как социального явления</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Право в объективном и субъективном смыслах</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Нормативность, обязательность, формальная определенность, системность, волевой характер права как признаки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Объективная необходимость и социальное назначение права как нормативного регулятора поведения людей и их объединений</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Классовое и </w:t>
      </w:r>
      <w:proofErr w:type="spellStart"/>
      <w:r w:rsidRPr="00357E6F">
        <w:rPr>
          <w:sz w:val="20"/>
          <w:szCs w:val="20"/>
        </w:rPr>
        <w:t>общесоциальное</w:t>
      </w:r>
      <w:proofErr w:type="spellEnd"/>
      <w:r w:rsidRPr="00357E6F">
        <w:rPr>
          <w:sz w:val="20"/>
          <w:szCs w:val="20"/>
        </w:rPr>
        <w:t xml:space="preserve"> в сущности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Противоречивый характер права как выражение узкоклассовых и </w:t>
      </w:r>
      <w:proofErr w:type="spellStart"/>
      <w:r w:rsidRPr="00357E6F">
        <w:rPr>
          <w:sz w:val="20"/>
          <w:szCs w:val="20"/>
        </w:rPr>
        <w:t>общесоциальных</w:t>
      </w:r>
      <w:proofErr w:type="spellEnd"/>
      <w:r w:rsidRPr="00357E6F">
        <w:rPr>
          <w:sz w:val="20"/>
          <w:szCs w:val="20"/>
        </w:rPr>
        <w:t xml:space="preserve"> интересов.</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Норма права. Система права</w:t>
      </w:r>
      <w:r w:rsidRPr="00357E6F">
        <w:rPr>
          <w:b/>
          <w:iCs/>
          <w:sz w:val="20"/>
          <w:szCs w:val="20"/>
        </w:rPr>
        <w:t>»</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Отличие нормы права от индивидуального правового предписания</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Понятие нормы права</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Представительно-обязывающий характер правовой нормы</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Логическая структура нормы права</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lastRenderedPageBreak/>
        <w:t>Общая характеристика гипотезы, диспозиции, санкции правовой нормы, их разновидности</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Классификация правовых норм.</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Основания деления норм права на виды</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Научная и практическая значимость деления норм права на виды</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Нормы права и нормативный правовой акт</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Способы изложения юридических норм в статьях нормативных правовых актов.</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Формы (источники) права</w:t>
      </w:r>
      <w:r w:rsidRPr="00357E6F">
        <w:rPr>
          <w:b/>
          <w:iCs/>
          <w:sz w:val="20"/>
          <w:szCs w:val="20"/>
        </w:rPr>
        <w:t>»</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Соотношение понятий “форма” права и “источник” права.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Материальные, идеологические и формальные источники права.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формально-юридического источника права как внешней формы выражения и закрепления правовых норм.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Классификация форм (источников) права: нормативный правовой акт, юридический прецедент, правовой обычай, нормативный договор и иные источники права.</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признаки нормативных правовых актов, их особенности.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Классификация нормативных правовых актов.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Акты органов местного самоуправления.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Роль внутриорганизационных (локальных) нормативных правовых актов в системе нормативного правового регулирования общественных отношений.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правового прецедента.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Судебный и административный прецеденты.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Роль судебной и арбитражной практик в нормативном регулировании.</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709"/>
        </w:tabs>
        <w:spacing w:before="0" w:beforeAutospacing="0" w:after="0" w:afterAutospacing="0"/>
        <w:jc w:val="both"/>
        <w:rPr>
          <w:b/>
          <w:iCs/>
          <w:sz w:val="20"/>
          <w:szCs w:val="20"/>
        </w:rPr>
      </w:pPr>
      <w:r w:rsidRPr="00357E6F">
        <w:rPr>
          <w:b/>
          <w:bCs/>
          <w:iCs/>
          <w:sz w:val="20"/>
          <w:szCs w:val="20"/>
        </w:rPr>
        <w:tab/>
        <w:t xml:space="preserve">Раздел 7  </w:t>
      </w:r>
      <w:r w:rsidRPr="00357E6F">
        <w:rPr>
          <w:b/>
          <w:iCs/>
          <w:sz w:val="20"/>
          <w:szCs w:val="20"/>
        </w:rPr>
        <w:t>«</w:t>
      </w:r>
      <w:r w:rsidRPr="00357E6F">
        <w:rPr>
          <w:b/>
          <w:bCs/>
          <w:sz w:val="20"/>
          <w:szCs w:val="20"/>
        </w:rPr>
        <w:t>Правотворчество. Правовые отношения. Реализация права. Толкование права</w:t>
      </w:r>
      <w:r w:rsidRPr="00357E6F">
        <w:rPr>
          <w:b/>
          <w:iCs/>
          <w:sz w:val="20"/>
          <w:szCs w:val="20"/>
        </w:rPr>
        <w:t>»</w:t>
      </w:r>
    </w:p>
    <w:p w:rsidR="002908BA" w:rsidRPr="00357E6F" w:rsidRDefault="002908BA" w:rsidP="002908BA">
      <w:pPr>
        <w:tabs>
          <w:tab w:val="left" w:pos="1080"/>
          <w:tab w:val="left" w:pos="1534"/>
        </w:tabs>
        <w:suppressAutoHyphens/>
        <w:spacing w:before="0" w:beforeAutospacing="0" w:after="0" w:afterAutospacing="0"/>
        <w:ind w:firstLine="709"/>
        <w:jc w:val="both"/>
        <w:rPr>
          <w:b/>
          <w:iCs/>
          <w:sz w:val="20"/>
          <w:szCs w:val="20"/>
        </w:rPr>
      </w:pPr>
      <w:r w:rsidRPr="00357E6F">
        <w:rPr>
          <w:b/>
          <w:iCs/>
          <w:sz w:val="20"/>
          <w:szCs w:val="20"/>
        </w:rPr>
        <w:t>Вопросы для обсуждения</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Понятие и особенности правотворчества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Соотношение правотворчества и </w:t>
      </w:r>
      <w:proofErr w:type="spellStart"/>
      <w:r w:rsidRPr="00357E6F">
        <w:rPr>
          <w:sz w:val="20"/>
          <w:szCs w:val="20"/>
        </w:rPr>
        <w:t>правообразования</w:t>
      </w:r>
      <w:proofErr w:type="spellEnd"/>
      <w:r w:rsidRPr="00357E6F">
        <w:rPr>
          <w:sz w:val="20"/>
          <w:szCs w:val="20"/>
        </w:rPr>
        <w:t>. Содержание и цели правотворчества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Принципы правотворчества в современном демократическом государстве</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Виды правотворчества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Стадии правотворческого процесса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Правотворчество в России на современном этапе</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Законотворчество и правотворчество</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Законотворческий процесс как особая процедура разработки и принятия законов</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Этапы и основные стадии законотворческого процесса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Конституция Российской Федерации как акт непосредственного правотворчества, особый порядок ее принятия и внесения изменений.</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bCs/>
          <w:sz w:val="20"/>
          <w:szCs w:val="20"/>
        </w:rPr>
        <w:t>Правомерное поведение, правонарушение и юридическая ответственность. Законность, правопорядок и дисциплина</w:t>
      </w:r>
      <w:r w:rsidRPr="00357E6F">
        <w:rPr>
          <w:b/>
          <w:iCs/>
          <w:sz w:val="20"/>
          <w:szCs w:val="20"/>
        </w:rPr>
        <w:t>»</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Право и поведение</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Понятие правомерного поведения, его виды</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Социально активное, привычное, конформистское и маргинальное поведение</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Понятие и признаки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Социальная природа и юридическая характеристика правонарушений</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Юридический состав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Объект, субъект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Обязательные признаки объективной и субъективной сторон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Формы вины</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Виды правонарушений</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9 </w:t>
      </w:r>
      <w:r w:rsidRPr="00357E6F">
        <w:rPr>
          <w:b/>
          <w:iCs/>
          <w:sz w:val="20"/>
          <w:szCs w:val="20"/>
        </w:rPr>
        <w:t>«Место государства и права в политической системе современного общества.</w:t>
      </w:r>
      <w:r w:rsidRPr="00357E6F">
        <w:rPr>
          <w:b/>
          <w:sz w:val="20"/>
          <w:szCs w:val="20"/>
        </w:rPr>
        <w:t xml:space="preserve"> Государство, право, глобализация</w:t>
      </w:r>
      <w:r w:rsidRPr="00357E6F">
        <w:rPr>
          <w:b/>
          <w:iCs/>
          <w:sz w:val="20"/>
          <w:szCs w:val="20"/>
        </w:rPr>
        <w:t>»</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Понятие и структура политической системы</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Виды политических систем</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другие элементы политической системы</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партии</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«Партийное» государство</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профсоюзы</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самоуправление</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 ядро политической системы современного общества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sz w:val="20"/>
          <w:szCs w:val="20"/>
        </w:rPr>
        <w:t>Понятие глобализации</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sz w:val="20"/>
          <w:szCs w:val="20"/>
        </w:rPr>
        <w:t>Взаимовлияние человеческих цивилизаций и культур друг на друга.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Место и роль государства в политической системе общества.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lastRenderedPageBreak/>
        <w:t>Гражданское общество и политическая система.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 xml:space="preserve">Роль государства в развитии экономики в различные исторические периоды. </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 xml:space="preserve">Государство и плановая экономика: плюсы и минусы. </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10  </w:t>
      </w:r>
      <w:r w:rsidRPr="00357E6F">
        <w:rPr>
          <w:b/>
          <w:iCs/>
          <w:sz w:val="20"/>
          <w:szCs w:val="20"/>
        </w:rPr>
        <w:t>«Основные правовые семьи и правовые системы современности»</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Правовая система общества и правовая семья с позиций цивилизационного подхода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Понятие правовой системы общества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Элементы правовой системы общества (идеологический, нормативный, институционный, социологический)</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Классификация правовых систем</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Идеологический и юридико-технический критерии классификации правовых систем  (Р. Давид)</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Характеристика основных правовых семей и систем современности</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Правовые системы европейского типа. Романо-германская правовая система (система континентального права)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Англо-саксонская правовая система (система общего права)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Дискуссия о славянской правовой семье</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Правовые системы традиционного и религиозного типов</w:t>
      </w:r>
    </w:p>
    <w:p w:rsidR="002908BA" w:rsidRPr="00357E6F" w:rsidRDefault="002908BA" w:rsidP="002908BA">
      <w:pPr>
        <w:spacing w:before="0" w:beforeAutospacing="0" w:after="0" w:afterAutospacing="0"/>
        <w:rPr>
          <w:b/>
          <w:sz w:val="20"/>
          <w:szCs w:val="20"/>
        </w:rPr>
      </w:pPr>
    </w:p>
    <w:p w:rsidR="002908BA" w:rsidRPr="00357E6F" w:rsidRDefault="00D61FD2" w:rsidP="002908BA">
      <w:pPr>
        <w:spacing w:before="0" w:beforeAutospacing="0" w:after="0" w:afterAutospacing="0"/>
        <w:ind w:firstLine="680"/>
        <w:rPr>
          <w:b/>
          <w:sz w:val="20"/>
          <w:szCs w:val="20"/>
        </w:rPr>
      </w:pPr>
      <w:r>
        <w:rPr>
          <w:b/>
          <w:sz w:val="20"/>
          <w:szCs w:val="20"/>
        </w:rPr>
        <w:t xml:space="preserve">5.3 </w:t>
      </w:r>
      <w:r w:rsidR="002908BA" w:rsidRPr="00357E6F">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w:t>
      </w:r>
      <w:r>
        <w:rPr>
          <w:b/>
          <w:sz w:val="20"/>
          <w:szCs w:val="20"/>
        </w:rPr>
        <w:t xml:space="preserve"> очной и</w:t>
      </w:r>
      <w:r w:rsidR="002908BA" w:rsidRPr="00357E6F">
        <w:rPr>
          <w:b/>
          <w:sz w:val="20"/>
          <w:szCs w:val="20"/>
        </w:rPr>
        <w:t xml:space="preserve"> очно-заочной форме</w:t>
      </w:r>
    </w:p>
    <w:p w:rsidR="002908BA" w:rsidRPr="00357E6F" w:rsidRDefault="002908BA" w:rsidP="002908B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908BA" w:rsidRPr="00357E6F" w:rsidTr="00D61FD2">
        <w:trPr>
          <w:trHeight w:val="190"/>
          <w:tblHeader/>
        </w:trPr>
        <w:tc>
          <w:tcPr>
            <w:tcW w:w="0" w:type="auto"/>
            <w:vMerge w:val="restart"/>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Виды контактной</w:t>
            </w:r>
          </w:p>
          <w:p w:rsidR="002908BA" w:rsidRPr="00357E6F" w:rsidRDefault="002908BA" w:rsidP="00D61FD2">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Контактная работа </w:t>
            </w:r>
          </w:p>
          <w:p w:rsidR="002908BA" w:rsidRPr="00357E6F" w:rsidRDefault="002908BA" w:rsidP="00D61FD2">
            <w:pPr>
              <w:spacing w:before="0" w:beforeAutospacing="0" w:after="0" w:afterAutospacing="0"/>
              <w:jc w:val="center"/>
              <w:rPr>
                <w:b/>
                <w:sz w:val="20"/>
                <w:szCs w:val="20"/>
              </w:rPr>
            </w:pPr>
          </w:p>
        </w:tc>
      </w:tr>
      <w:tr w:rsidR="002908BA" w:rsidRPr="00357E6F" w:rsidTr="00D61FD2">
        <w:trPr>
          <w:trHeight w:val="577"/>
          <w:tblHeader/>
        </w:trPr>
        <w:tc>
          <w:tcPr>
            <w:tcW w:w="0" w:type="auto"/>
            <w:vMerge/>
          </w:tcPr>
          <w:p w:rsidR="002908BA" w:rsidRPr="00357E6F" w:rsidRDefault="002908BA" w:rsidP="00D61FD2">
            <w:pPr>
              <w:spacing w:before="0" w:beforeAutospacing="0" w:after="0" w:afterAutospacing="0"/>
              <w:jc w:val="center"/>
              <w:rPr>
                <w:sz w:val="20"/>
                <w:szCs w:val="20"/>
              </w:rPr>
            </w:pP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2908BA" w:rsidRPr="00357E6F" w:rsidRDefault="002908BA" w:rsidP="00D61FD2">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2908BA" w:rsidRPr="00357E6F" w:rsidRDefault="002908BA" w:rsidP="00D61FD2">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2908BA" w:rsidRPr="00357E6F" w:rsidTr="00D61FD2">
        <w:trPr>
          <w:trHeight w:val="171"/>
          <w:tblHeader/>
        </w:trPr>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1</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2</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3</w:t>
            </w:r>
          </w:p>
        </w:tc>
        <w:tc>
          <w:tcPr>
            <w:tcW w:w="1015" w:type="dxa"/>
          </w:tcPr>
          <w:p w:rsidR="002908BA" w:rsidRPr="00357E6F" w:rsidRDefault="002908BA" w:rsidP="00D61FD2">
            <w:pPr>
              <w:spacing w:before="0" w:beforeAutospacing="0" w:after="0" w:afterAutospacing="0"/>
              <w:jc w:val="center"/>
              <w:rPr>
                <w:sz w:val="20"/>
                <w:szCs w:val="20"/>
              </w:rPr>
            </w:pPr>
            <w:r w:rsidRPr="00357E6F">
              <w:rPr>
                <w:sz w:val="20"/>
                <w:szCs w:val="20"/>
              </w:rPr>
              <w:t>4</w:t>
            </w:r>
          </w:p>
        </w:tc>
        <w:tc>
          <w:tcPr>
            <w:tcW w:w="1525" w:type="dxa"/>
          </w:tcPr>
          <w:p w:rsidR="002908BA" w:rsidRPr="00357E6F" w:rsidRDefault="002908BA" w:rsidP="00D61FD2">
            <w:pPr>
              <w:spacing w:before="0" w:beforeAutospacing="0" w:after="0" w:afterAutospacing="0"/>
              <w:jc w:val="center"/>
              <w:rPr>
                <w:sz w:val="20"/>
                <w:szCs w:val="20"/>
              </w:rPr>
            </w:pPr>
            <w:r w:rsidRPr="00357E6F">
              <w:rPr>
                <w:sz w:val="20"/>
                <w:szCs w:val="20"/>
              </w:rPr>
              <w:t>5</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10</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10</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337"/>
        </w:trPr>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b/>
                <w:sz w:val="20"/>
                <w:szCs w:val="20"/>
              </w:rPr>
            </w:pPr>
            <w:r w:rsidRPr="00357E6F">
              <w:rPr>
                <w:b/>
                <w:sz w:val="20"/>
                <w:szCs w:val="20"/>
              </w:rPr>
              <w:t>(семинар)</w:t>
            </w:r>
          </w:p>
          <w:p w:rsidR="002908BA" w:rsidRPr="00357E6F" w:rsidRDefault="002908BA" w:rsidP="00D61FD2">
            <w:pPr>
              <w:spacing w:before="0" w:beforeAutospacing="0" w:after="0" w:afterAutospacing="0"/>
              <w:rPr>
                <w:sz w:val="20"/>
                <w:szCs w:val="20"/>
              </w:rPr>
            </w:pP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36</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36</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8</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160"/>
        </w:trPr>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lastRenderedPageBreak/>
              <w:t xml:space="preserve">Итого </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12,2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36</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48,2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8</w:t>
            </w:r>
          </w:p>
        </w:tc>
      </w:tr>
    </w:tbl>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D61FD2">
        <w:rPr>
          <w:i/>
          <w:sz w:val="20"/>
          <w:szCs w:val="20"/>
        </w:rPr>
        <w:t xml:space="preserve"> очной и</w:t>
      </w:r>
      <w:r w:rsidRPr="00357E6F">
        <w:rPr>
          <w:i/>
          <w:sz w:val="20"/>
          <w:szCs w:val="20"/>
        </w:rPr>
        <w:t xml:space="preserve"> очно-заочной форме - 25%</w:t>
      </w:r>
    </w:p>
    <w:p w:rsidR="002908BA" w:rsidRPr="00357E6F" w:rsidRDefault="002908BA" w:rsidP="002908BA">
      <w:pPr>
        <w:spacing w:before="0" w:beforeAutospacing="0" w:after="0" w:afterAutospacing="0"/>
        <w:rPr>
          <w:b/>
          <w:sz w:val="20"/>
          <w:szCs w:val="20"/>
        </w:rPr>
      </w:pPr>
    </w:p>
    <w:p w:rsidR="002908BA" w:rsidRPr="00357E6F" w:rsidRDefault="002908BA" w:rsidP="002908BA">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908BA" w:rsidRPr="00357E6F" w:rsidRDefault="002908BA" w:rsidP="002908BA">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908BA" w:rsidRPr="00357E6F" w:rsidTr="00D61FD2">
        <w:trPr>
          <w:trHeight w:val="190"/>
          <w:tblHeader/>
        </w:trPr>
        <w:tc>
          <w:tcPr>
            <w:tcW w:w="0" w:type="auto"/>
            <w:vMerge w:val="restart"/>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Виды контактной</w:t>
            </w:r>
          </w:p>
          <w:p w:rsidR="002908BA" w:rsidRPr="00357E6F" w:rsidRDefault="002908BA" w:rsidP="00D61FD2">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Контактная работа </w:t>
            </w:r>
          </w:p>
          <w:p w:rsidR="002908BA" w:rsidRPr="00357E6F" w:rsidRDefault="002908BA" w:rsidP="00D61FD2">
            <w:pPr>
              <w:spacing w:before="0" w:beforeAutospacing="0" w:after="0" w:afterAutospacing="0"/>
              <w:jc w:val="center"/>
              <w:rPr>
                <w:b/>
                <w:sz w:val="20"/>
                <w:szCs w:val="20"/>
              </w:rPr>
            </w:pPr>
          </w:p>
        </w:tc>
      </w:tr>
      <w:tr w:rsidR="002908BA" w:rsidRPr="00357E6F" w:rsidTr="00D61FD2">
        <w:trPr>
          <w:trHeight w:val="577"/>
          <w:tblHeader/>
        </w:trPr>
        <w:tc>
          <w:tcPr>
            <w:tcW w:w="0" w:type="auto"/>
            <w:vMerge/>
          </w:tcPr>
          <w:p w:rsidR="002908BA" w:rsidRPr="00357E6F" w:rsidRDefault="002908BA" w:rsidP="00D61FD2">
            <w:pPr>
              <w:spacing w:before="0" w:beforeAutospacing="0" w:after="0" w:afterAutospacing="0"/>
              <w:jc w:val="center"/>
              <w:rPr>
                <w:sz w:val="20"/>
                <w:szCs w:val="20"/>
              </w:rPr>
            </w:pP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2908BA" w:rsidRPr="00357E6F" w:rsidRDefault="002908BA" w:rsidP="00D61FD2">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2908BA" w:rsidRPr="00357E6F" w:rsidRDefault="002908BA" w:rsidP="00D61FD2">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2908BA" w:rsidRPr="00357E6F" w:rsidTr="00D61FD2">
        <w:trPr>
          <w:trHeight w:val="171"/>
          <w:tblHeader/>
        </w:trPr>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1</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2</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3</w:t>
            </w:r>
          </w:p>
        </w:tc>
        <w:tc>
          <w:tcPr>
            <w:tcW w:w="1015" w:type="dxa"/>
          </w:tcPr>
          <w:p w:rsidR="002908BA" w:rsidRPr="00357E6F" w:rsidRDefault="002908BA" w:rsidP="00D61FD2">
            <w:pPr>
              <w:spacing w:before="0" w:beforeAutospacing="0" w:after="0" w:afterAutospacing="0"/>
              <w:jc w:val="center"/>
              <w:rPr>
                <w:sz w:val="20"/>
                <w:szCs w:val="20"/>
              </w:rPr>
            </w:pPr>
            <w:r w:rsidRPr="00357E6F">
              <w:rPr>
                <w:sz w:val="20"/>
                <w:szCs w:val="20"/>
              </w:rPr>
              <w:t>4</w:t>
            </w:r>
          </w:p>
        </w:tc>
        <w:tc>
          <w:tcPr>
            <w:tcW w:w="1525" w:type="dxa"/>
          </w:tcPr>
          <w:p w:rsidR="002908BA" w:rsidRPr="00357E6F" w:rsidRDefault="002908BA" w:rsidP="00D61FD2">
            <w:pPr>
              <w:spacing w:before="0" w:beforeAutospacing="0" w:after="0" w:afterAutospacing="0"/>
              <w:jc w:val="center"/>
              <w:rPr>
                <w:sz w:val="20"/>
                <w:szCs w:val="20"/>
              </w:rPr>
            </w:pPr>
            <w:r w:rsidRPr="00357E6F">
              <w:rPr>
                <w:sz w:val="20"/>
                <w:szCs w:val="20"/>
              </w:rPr>
              <w:t>5</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6</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6</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337"/>
        </w:trPr>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b/>
                <w:sz w:val="20"/>
                <w:szCs w:val="20"/>
              </w:rPr>
            </w:pPr>
            <w:r w:rsidRPr="00357E6F">
              <w:rPr>
                <w:b/>
                <w:sz w:val="20"/>
                <w:szCs w:val="20"/>
              </w:rPr>
              <w:t>(семинар)</w:t>
            </w:r>
          </w:p>
          <w:p w:rsidR="002908BA" w:rsidRPr="00357E6F" w:rsidRDefault="002908BA" w:rsidP="00D61FD2">
            <w:pPr>
              <w:spacing w:before="0" w:beforeAutospacing="0" w:after="0" w:afterAutospacing="0"/>
              <w:rPr>
                <w:sz w:val="20"/>
                <w:szCs w:val="20"/>
              </w:rPr>
            </w:pP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20</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20</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b/>
                <w:i/>
                <w:sz w:val="20"/>
                <w:szCs w:val="20"/>
              </w:rPr>
            </w:pPr>
            <w:r w:rsidRPr="00357E6F">
              <w:rPr>
                <w:b/>
                <w:i/>
                <w:sz w:val="20"/>
                <w:szCs w:val="20"/>
              </w:rPr>
              <w:t>4</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160"/>
        </w:trPr>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8,2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20</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28,2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4</w:t>
            </w:r>
          </w:p>
        </w:tc>
      </w:tr>
    </w:tbl>
    <w:p w:rsidR="002908BA" w:rsidRPr="00357E6F" w:rsidRDefault="002908BA" w:rsidP="002908BA">
      <w:pPr>
        <w:spacing w:before="0" w:beforeAutospacing="0" w:after="0" w:afterAutospacing="0"/>
        <w:ind w:firstLine="680"/>
        <w:jc w:val="both"/>
        <w:rPr>
          <w:i/>
          <w:sz w:val="20"/>
          <w:szCs w:val="20"/>
        </w:rPr>
      </w:pPr>
      <w:r w:rsidRPr="00357E6F">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29 %</w:t>
      </w:r>
    </w:p>
    <w:p w:rsidR="002908BA" w:rsidRPr="00357E6F" w:rsidRDefault="002908BA" w:rsidP="002908BA">
      <w:pPr>
        <w:spacing w:before="0" w:beforeAutospacing="0" w:after="0" w:afterAutospacing="0"/>
        <w:rPr>
          <w:b/>
          <w:sz w:val="20"/>
          <w:szCs w:val="20"/>
        </w:rPr>
      </w:pPr>
    </w:p>
    <w:p w:rsidR="002908BA" w:rsidRPr="00357E6F" w:rsidRDefault="002908BA" w:rsidP="002908B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2908BA" w:rsidRPr="00357E6F" w:rsidRDefault="002908BA" w:rsidP="002908BA">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2908BA" w:rsidRPr="00357E6F" w:rsidRDefault="002908BA" w:rsidP="002908B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908BA" w:rsidRPr="00357E6F" w:rsidRDefault="002908BA" w:rsidP="002908B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908BA" w:rsidRPr="00357E6F" w:rsidRDefault="002908BA" w:rsidP="002908B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908BA" w:rsidRPr="00357E6F" w:rsidRDefault="002908BA" w:rsidP="002908BA">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2908BA" w:rsidRPr="00357E6F" w:rsidRDefault="002908BA" w:rsidP="002908BA">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2908BA" w:rsidRPr="00357E6F" w:rsidRDefault="002908BA" w:rsidP="002908BA">
      <w:pPr>
        <w:spacing w:before="0" w:beforeAutospacing="0" w:after="0" w:afterAutospacing="0"/>
        <w:ind w:firstLine="709"/>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11617A" w:rsidRPr="0011617A" w:rsidRDefault="0011617A" w:rsidP="0011617A">
      <w:pPr>
        <w:spacing w:before="0" w:beforeAutospacing="0" w:after="0" w:afterAutospacing="0"/>
        <w:ind w:firstLine="709"/>
        <w:rPr>
          <w:sz w:val="20"/>
          <w:szCs w:val="20"/>
        </w:rPr>
      </w:pPr>
      <w:r w:rsidRPr="0011617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1617A">
        <w:rPr>
          <w:sz w:val="20"/>
          <w:szCs w:val="20"/>
        </w:rPr>
        <w:t>тифлоинформационных</w:t>
      </w:r>
      <w:proofErr w:type="spellEnd"/>
      <w:r w:rsidRPr="0011617A">
        <w:rPr>
          <w:sz w:val="20"/>
          <w:szCs w:val="20"/>
        </w:rPr>
        <w:t xml:space="preserve"> устройств.</w:t>
      </w:r>
    </w:p>
    <w:p w:rsidR="0011617A" w:rsidRPr="0011617A" w:rsidRDefault="0011617A" w:rsidP="0011617A">
      <w:pPr>
        <w:spacing w:before="0" w:beforeAutospacing="0" w:after="0" w:afterAutospacing="0"/>
        <w:ind w:firstLine="709"/>
        <w:rPr>
          <w:sz w:val="20"/>
          <w:szCs w:val="20"/>
        </w:rPr>
      </w:pPr>
      <w:r w:rsidRPr="0011617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1617A" w:rsidRPr="0011617A" w:rsidRDefault="0011617A" w:rsidP="0011617A">
      <w:pPr>
        <w:spacing w:before="0" w:beforeAutospacing="0" w:after="0" w:afterAutospacing="0"/>
        <w:ind w:firstLine="709"/>
        <w:rPr>
          <w:sz w:val="20"/>
          <w:szCs w:val="20"/>
        </w:rPr>
      </w:pPr>
      <w:r w:rsidRPr="0011617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1617A" w:rsidRPr="0011617A" w:rsidRDefault="0011617A" w:rsidP="0011617A">
      <w:pPr>
        <w:spacing w:before="0" w:beforeAutospacing="0" w:after="0" w:afterAutospacing="0"/>
        <w:ind w:firstLine="709"/>
        <w:rPr>
          <w:sz w:val="20"/>
          <w:szCs w:val="20"/>
        </w:rPr>
      </w:pPr>
      <w:r w:rsidRPr="0011617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1617A" w:rsidRPr="0011617A" w:rsidRDefault="0011617A" w:rsidP="0011617A">
      <w:pPr>
        <w:spacing w:before="0" w:beforeAutospacing="0" w:after="0" w:afterAutospacing="0"/>
        <w:ind w:firstLine="709"/>
        <w:rPr>
          <w:sz w:val="20"/>
          <w:szCs w:val="20"/>
        </w:rPr>
      </w:pPr>
      <w:r w:rsidRPr="0011617A">
        <w:rPr>
          <w:sz w:val="20"/>
          <w:szCs w:val="20"/>
        </w:rPr>
        <w:t>При проведении промежуточной аттестации по дисциплине обеспечивается соблюдение следующих общих требований:</w:t>
      </w:r>
    </w:p>
    <w:p w:rsidR="0011617A" w:rsidRPr="0011617A" w:rsidRDefault="0011617A" w:rsidP="0011617A">
      <w:pPr>
        <w:spacing w:before="0" w:beforeAutospacing="0" w:after="0" w:afterAutospacing="0"/>
        <w:ind w:firstLine="709"/>
        <w:rPr>
          <w:sz w:val="20"/>
          <w:szCs w:val="20"/>
        </w:rPr>
      </w:pPr>
      <w:r w:rsidRPr="0011617A">
        <w:rPr>
          <w:sz w:val="20"/>
          <w:szCs w:val="20"/>
        </w:rPr>
        <w:lastRenderedPageBreak/>
        <w:t>-</w:t>
      </w:r>
      <w:r w:rsidRPr="0011617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1617A" w:rsidRPr="0011617A" w:rsidRDefault="0011617A" w:rsidP="0011617A">
      <w:pPr>
        <w:spacing w:before="0" w:beforeAutospacing="0" w:after="0" w:afterAutospacing="0"/>
        <w:ind w:firstLine="709"/>
        <w:rPr>
          <w:sz w:val="20"/>
          <w:szCs w:val="20"/>
        </w:rPr>
      </w:pPr>
      <w:r w:rsidRPr="0011617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1617A" w:rsidRPr="0011617A" w:rsidRDefault="0011617A" w:rsidP="0011617A">
      <w:pPr>
        <w:spacing w:before="0" w:beforeAutospacing="0" w:after="0" w:afterAutospacing="0"/>
        <w:ind w:firstLine="709"/>
        <w:rPr>
          <w:sz w:val="20"/>
          <w:szCs w:val="20"/>
        </w:rPr>
      </w:pPr>
      <w:r w:rsidRPr="0011617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1617A" w:rsidRPr="0011617A" w:rsidRDefault="0011617A" w:rsidP="0011617A">
      <w:pPr>
        <w:spacing w:before="0" w:beforeAutospacing="0" w:after="0" w:afterAutospacing="0"/>
        <w:ind w:firstLine="709"/>
        <w:rPr>
          <w:sz w:val="20"/>
          <w:szCs w:val="20"/>
        </w:rPr>
      </w:pPr>
      <w:r w:rsidRPr="0011617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1617A" w:rsidRPr="0011617A" w:rsidRDefault="0011617A" w:rsidP="0011617A">
      <w:pPr>
        <w:spacing w:before="0" w:beforeAutospacing="0" w:after="0" w:afterAutospacing="0"/>
        <w:ind w:firstLine="709"/>
        <w:rPr>
          <w:sz w:val="20"/>
          <w:szCs w:val="20"/>
        </w:rPr>
      </w:pPr>
      <w:r w:rsidRPr="0011617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1617A" w:rsidRPr="0011617A" w:rsidRDefault="0011617A" w:rsidP="0011617A">
      <w:pPr>
        <w:spacing w:before="0" w:beforeAutospacing="0" w:after="0" w:afterAutospacing="0"/>
        <w:ind w:firstLine="709"/>
        <w:rPr>
          <w:sz w:val="20"/>
          <w:szCs w:val="20"/>
        </w:rPr>
      </w:pPr>
      <w:r w:rsidRPr="0011617A">
        <w:rPr>
          <w:sz w:val="20"/>
          <w:szCs w:val="20"/>
        </w:rPr>
        <w:t>- продолжительность сдачи экзамена, проводимого в письменной форме, - не более чем на 90 минут;</w:t>
      </w:r>
    </w:p>
    <w:p w:rsidR="0011617A" w:rsidRPr="0011617A" w:rsidRDefault="0011617A" w:rsidP="0011617A">
      <w:pPr>
        <w:spacing w:before="0" w:beforeAutospacing="0" w:after="0" w:afterAutospacing="0"/>
        <w:ind w:firstLine="709"/>
        <w:rPr>
          <w:sz w:val="20"/>
          <w:szCs w:val="20"/>
        </w:rPr>
      </w:pPr>
      <w:r w:rsidRPr="0011617A">
        <w:rPr>
          <w:sz w:val="20"/>
          <w:szCs w:val="20"/>
        </w:rPr>
        <w:t>- продолжительность подготовки обучающегося к ответу на экзамене, проводимом в устной форме, - не более чем на 20 минут.</w:t>
      </w:r>
    </w:p>
    <w:p w:rsidR="0011617A" w:rsidRPr="0011617A" w:rsidRDefault="0011617A" w:rsidP="0011617A">
      <w:pPr>
        <w:spacing w:before="0" w:beforeAutospacing="0" w:after="0" w:afterAutospacing="0"/>
        <w:ind w:firstLine="709"/>
        <w:rPr>
          <w:sz w:val="20"/>
          <w:szCs w:val="20"/>
        </w:rPr>
      </w:pPr>
      <w:r w:rsidRPr="0011617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1617A" w:rsidRPr="0011617A" w:rsidRDefault="0011617A" w:rsidP="0011617A">
      <w:pPr>
        <w:spacing w:before="0" w:beforeAutospacing="0" w:after="0" w:afterAutospacing="0"/>
        <w:ind w:firstLine="709"/>
        <w:rPr>
          <w:sz w:val="20"/>
          <w:szCs w:val="20"/>
        </w:rPr>
      </w:pPr>
      <w:r w:rsidRPr="0011617A">
        <w:rPr>
          <w:sz w:val="20"/>
          <w:szCs w:val="20"/>
        </w:rPr>
        <w:t>а) для слепых:</w:t>
      </w:r>
    </w:p>
    <w:p w:rsidR="0011617A" w:rsidRPr="0011617A" w:rsidRDefault="0011617A" w:rsidP="0011617A">
      <w:pPr>
        <w:spacing w:before="0" w:beforeAutospacing="0" w:after="0" w:afterAutospacing="0"/>
        <w:ind w:firstLine="709"/>
        <w:rPr>
          <w:sz w:val="20"/>
          <w:szCs w:val="20"/>
        </w:rPr>
      </w:pPr>
      <w:r w:rsidRPr="0011617A">
        <w:rPr>
          <w:sz w:val="20"/>
          <w:szCs w:val="20"/>
        </w:rPr>
        <w:t>-</w:t>
      </w:r>
      <w:r w:rsidRPr="0011617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письменные задания выполняются обучающимися с использованием клавиатуры с азбукой Брайля, либо </w:t>
      </w:r>
      <w:proofErr w:type="spellStart"/>
      <w:r w:rsidRPr="0011617A">
        <w:rPr>
          <w:sz w:val="20"/>
          <w:szCs w:val="20"/>
        </w:rPr>
        <w:t>надиктовываются</w:t>
      </w:r>
      <w:proofErr w:type="spellEnd"/>
      <w:r w:rsidRPr="0011617A">
        <w:rPr>
          <w:sz w:val="20"/>
          <w:szCs w:val="20"/>
        </w:rPr>
        <w:t xml:space="preserve"> ассистенту;</w:t>
      </w:r>
    </w:p>
    <w:p w:rsidR="0011617A" w:rsidRPr="0011617A" w:rsidRDefault="0011617A" w:rsidP="0011617A">
      <w:pPr>
        <w:spacing w:before="0" w:beforeAutospacing="0" w:after="0" w:afterAutospacing="0"/>
        <w:ind w:firstLine="709"/>
        <w:rPr>
          <w:sz w:val="20"/>
          <w:szCs w:val="20"/>
        </w:rPr>
      </w:pPr>
      <w:r w:rsidRPr="0011617A">
        <w:rPr>
          <w:sz w:val="20"/>
          <w:szCs w:val="20"/>
        </w:rPr>
        <w:t>б) для слабовидящих:</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1617A">
        <w:rPr>
          <w:sz w:val="20"/>
          <w:szCs w:val="20"/>
        </w:rPr>
        <w:t>Jaws</w:t>
      </w:r>
      <w:proofErr w:type="spellEnd"/>
      <w:r w:rsidRPr="0011617A">
        <w:rPr>
          <w:sz w:val="20"/>
          <w:szCs w:val="20"/>
        </w:rPr>
        <w:t>;</w:t>
      </w:r>
    </w:p>
    <w:p w:rsidR="0011617A" w:rsidRPr="0011617A" w:rsidRDefault="0011617A" w:rsidP="0011617A">
      <w:pPr>
        <w:spacing w:before="0" w:beforeAutospacing="0" w:after="0" w:afterAutospacing="0"/>
        <w:ind w:firstLine="709"/>
        <w:rPr>
          <w:sz w:val="20"/>
          <w:szCs w:val="20"/>
        </w:rPr>
      </w:pPr>
      <w:r w:rsidRPr="0011617A">
        <w:rPr>
          <w:sz w:val="20"/>
          <w:szCs w:val="20"/>
        </w:rPr>
        <w:t>- обеспечивается индивидуальное равномерное освещение не менее 300 люкс;</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при необходимости обучающимся предоставляется увеличивающее </w:t>
      </w:r>
      <w:proofErr w:type="spellStart"/>
      <w:r w:rsidRPr="0011617A">
        <w:rPr>
          <w:sz w:val="20"/>
          <w:szCs w:val="20"/>
        </w:rPr>
        <w:t>устройство,допускается</w:t>
      </w:r>
      <w:proofErr w:type="spellEnd"/>
      <w:r w:rsidRPr="0011617A">
        <w:rPr>
          <w:sz w:val="20"/>
          <w:szCs w:val="20"/>
        </w:rPr>
        <w:t xml:space="preserve"> использование увеличивающих устройств, имеющихся у обучающихся;</w:t>
      </w:r>
    </w:p>
    <w:p w:rsidR="0011617A" w:rsidRPr="0011617A" w:rsidRDefault="0011617A" w:rsidP="0011617A">
      <w:pPr>
        <w:spacing w:before="0" w:beforeAutospacing="0" w:after="0" w:afterAutospacing="0"/>
        <w:ind w:firstLine="709"/>
        <w:rPr>
          <w:sz w:val="20"/>
          <w:szCs w:val="20"/>
        </w:rPr>
      </w:pPr>
      <w:r w:rsidRPr="0011617A">
        <w:rPr>
          <w:sz w:val="20"/>
          <w:szCs w:val="20"/>
        </w:rPr>
        <w:t>в) для глухих и слабослышащих, с тяжелыми нарушениями речи:</w:t>
      </w:r>
    </w:p>
    <w:p w:rsidR="0011617A" w:rsidRPr="0011617A" w:rsidRDefault="0011617A" w:rsidP="0011617A">
      <w:pPr>
        <w:spacing w:before="0" w:beforeAutospacing="0" w:after="0" w:afterAutospacing="0"/>
        <w:ind w:firstLine="709"/>
        <w:rPr>
          <w:sz w:val="20"/>
          <w:szCs w:val="20"/>
        </w:rPr>
      </w:pPr>
      <w:r w:rsidRPr="0011617A">
        <w:rPr>
          <w:sz w:val="20"/>
          <w:szCs w:val="20"/>
        </w:rPr>
        <w:t>- имеется в наличии информационная система "Исток" для слабослышащих коллективного пользования;</w:t>
      </w:r>
    </w:p>
    <w:p w:rsidR="0011617A" w:rsidRPr="0011617A" w:rsidRDefault="0011617A" w:rsidP="0011617A">
      <w:pPr>
        <w:spacing w:before="0" w:beforeAutospacing="0" w:after="0" w:afterAutospacing="0"/>
        <w:ind w:firstLine="709"/>
        <w:rPr>
          <w:sz w:val="20"/>
          <w:szCs w:val="20"/>
        </w:rPr>
      </w:pPr>
      <w:r w:rsidRPr="0011617A">
        <w:rPr>
          <w:sz w:val="20"/>
          <w:szCs w:val="20"/>
        </w:rPr>
        <w:t>- по их желанию испытания проводятся в электронной или письменной форме;</w:t>
      </w:r>
    </w:p>
    <w:p w:rsidR="0011617A" w:rsidRPr="0011617A" w:rsidRDefault="0011617A" w:rsidP="0011617A">
      <w:pPr>
        <w:spacing w:before="0" w:beforeAutospacing="0" w:after="0" w:afterAutospacing="0"/>
        <w:ind w:firstLine="709"/>
        <w:rPr>
          <w:sz w:val="20"/>
          <w:szCs w:val="20"/>
        </w:rPr>
      </w:pPr>
      <w:r w:rsidRPr="0011617A">
        <w:rPr>
          <w:sz w:val="20"/>
          <w:szCs w:val="20"/>
        </w:rPr>
        <w:t>г) для лиц с нарушениями опорно-двигательного аппарата:</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тестовые и </w:t>
      </w:r>
      <w:proofErr w:type="spellStart"/>
      <w:r w:rsidRPr="0011617A">
        <w:rPr>
          <w:sz w:val="20"/>
          <w:szCs w:val="20"/>
        </w:rPr>
        <w:t>тренинговые</w:t>
      </w:r>
      <w:proofErr w:type="spellEnd"/>
      <w:r w:rsidRPr="0011617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1617A" w:rsidRPr="0011617A" w:rsidRDefault="0011617A" w:rsidP="0011617A">
      <w:pPr>
        <w:spacing w:before="0" w:beforeAutospacing="0" w:after="0" w:afterAutospacing="0"/>
        <w:ind w:firstLine="709"/>
        <w:rPr>
          <w:sz w:val="20"/>
          <w:szCs w:val="20"/>
        </w:rPr>
      </w:pPr>
      <w:r w:rsidRPr="0011617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1617A" w:rsidRPr="0011617A" w:rsidRDefault="0011617A" w:rsidP="0011617A">
      <w:pPr>
        <w:spacing w:before="0" w:beforeAutospacing="0" w:after="0" w:afterAutospacing="0"/>
        <w:ind w:firstLine="709"/>
        <w:rPr>
          <w:sz w:val="20"/>
          <w:szCs w:val="20"/>
        </w:rPr>
      </w:pPr>
      <w:r w:rsidRPr="0011617A">
        <w:rPr>
          <w:sz w:val="20"/>
          <w:szCs w:val="20"/>
        </w:rPr>
        <w:t>- по их желанию испытания проводятся в устной форме.</w:t>
      </w:r>
    </w:p>
    <w:p w:rsidR="002908BA" w:rsidRDefault="0011617A" w:rsidP="0011617A">
      <w:pPr>
        <w:spacing w:before="0" w:beforeAutospacing="0" w:after="0" w:afterAutospacing="0"/>
        <w:ind w:firstLine="709"/>
        <w:rPr>
          <w:sz w:val="20"/>
          <w:szCs w:val="20"/>
        </w:rPr>
      </w:pPr>
      <w:r w:rsidRPr="0011617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1617A" w:rsidRPr="00357E6F" w:rsidRDefault="0011617A" w:rsidP="0011617A">
      <w:pPr>
        <w:spacing w:before="0" w:beforeAutospacing="0" w:after="0" w:afterAutospacing="0"/>
        <w:ind w:firstLine="709"/>
        <w:rPr>
          <w:b/>
          <w:sz w:val="20"/>
          <w:szCs w:val="20"/>
        </w:rPr>
      </w:pPr>
    </w:p>
    <w:p w:rsidR="002908BA" w:rsidRPr="00357E6F" w:rsidRDefault="002908BA" w:rsidP="002908BA">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2908BA" w:rsidRPr="00357E6F" w:rsidRDefault="002908BA" w:rsidP="002908BA">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2908BA" w:rsidRPr="00357E6F" w:rsidRDefault="002908BA" w:rsidP="002908BA">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2908BA" w:rsidRPr="00357E6F" w:rsidRDefault="002908BA" w:rsidP="002908B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908BA" w:rsidRPr="00357E6F" w:rsidRDefault="002908BA" w:rsidP="002908BA">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908BA" w:rsidRPr="00357E6F" w:rsidRDefault="002908BA" w:rsidP="002908BA">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2908BA" w:rsidRPr="00357E6F" w:rsidRDefault="002908BA" w:rsidP="002908B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2908BA" w:rsidRPr="00357E6F" w:rsidRDefault="002908BA" w:rsidP="002908BA">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2908BA" w:rsidRPr="00357E6F" w:rsidRDefault="002908BA" w:rsidP="002908BA">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908BA" w:rsidRPr="00357E6F" w:rsidRDefault="002908BA" w:rsidP="002908BA">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2908BA" w:rsidRPr="00357E6F" w:rsidRDefault="002908BA" w:rsidP="002908BA">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2908BA" w:rsidRPr="00357E6F" w:rsidRDefault="002908BA" w:rsidP="002908B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bCs/>
          <w:sz w:val="20"/>
          <w:szCs w:val="20"/>
        </w:rPr>
        <w:t>Введение в теорию государства и права. Причины и закономерности возникновения государства и права</w:t>
      </w:r>
      <w:r w:rsidRPr="00357E6F">
        <w:rPr>
          <w:b/>
          <w:iCs/>
          <w:sz w:val="20"/>
          <w:szCs w:val="20"/>
        </w:rPr>
        <w:t xml:space="preserve">» </w:t>
      </w:r>
    </w:p>
    <w:p w:rsidR="002908BA" w:rsidRPr="00357E6F" w:rsidRDefault="002908BA" w:rsidP="002908BA">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Взаимодействие теории государства и права с философией.</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Взаимодействие теории государства и права с историей.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Связь государства и права с политикой.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Связь государства и права с экономикой.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Предмет теории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Всесторонность как принцип научного познания государственно-правовых явлений.</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 xml:space="preserve">Комплексность как принцип научного познания </w:t>
      </w:r>
      <w:r w:rsidRPr="00357E6F">
        <w:rPr>
          <w:bCs/>
          <w:sz w:val="20"/>
          <w:szCs w:val="20"/>
        </w:rPr>
        <w:t>государственно-правовых явлений.</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 xml:space="preserve">Практика как критерий познания истинности – принцип научного познания </w:t>
      </w:r>
      <w:r w:rsidRPr="00357E6F">
        <w:rPr>
          <w:bCs/>
          <w:sz w:val="20"/>
          <w:szCs w:val="20"/>
        </w:rPr>
        <w:t>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Анализ и синтез как логические приемы, применяемые при выработке научных понятий о государстве и праве.</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Индукция и дедукция – логические приемы,  применяемые в теории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Диалектико-материалистический метод в изучении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Общенаучные методы познания 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Специально-научные методы познания 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proofErr w:type="spellStart"/>
      <w:r w:rsidRPr="00357E6F">
        <w:rPr>
          <w:bCs/>
          <w:sz w:val="20"/>
          <w:szCs w:val="20"/>
        </w:rPr>
        <w:t>Частно</w:t>
      </w:r>
      <w:proofErr w:type="spellEnd"/>
      <w:r w:rsidRPr="00357E6F">
        <w:rPr>
          <w:bCs/>
          <w:sz w:val="20"/>
          <w:szCs w:val="20"/>
        </w:rPr>
        <w:t>-научные методы познания 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Место теории государства и права в системе юридических наук.</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Взаимосвязь теории государства и права с историей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Взаимосвязь теории государства и права с отраслевыми юридическими науками.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Становление, развитие и современное состояние науки теории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 xml:space="preserve">Общественный характер власти в </w:t>
      </w:r>
      <w:proofErr w:type="spellStart"/>
      <w:r w:rsidRPr="00357E6F">
        <w:rPr>
          <w:bCs/>
          <w:sz w:val="20"/>
          <w:szCs w:val="20"/>
        </w:rPr>
        <w:t>догосударственном</w:t>
      </w:r>
      <w:proofErr w:type="spellEnd"/>
      <w:r w:rsidRPr="00357E6F">
        <w:rPr>
          <w:bCs/>
          <w:sz w:val="20"/>
          <w:szCs w:val="20"/>
        </w:rPr>
        <w:t xml:space="preserve"> обществе.</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Социальные нормы при родовой организации общества.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Специфика санкций в социальных нормах первобытного общества.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Типичные и уникальные формы возникновения государства.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Признаки, отличающие государство от родовой организации первобытного общества.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24</w:t>
      </w:r>
      <w:r w:rsidRPr="00357E6F">
        <w:rPr>
          <w:sz w:val="20"/>
          <w:szCs w:val="20"/>
        </w:rPr>
        <w:tab/>
        <w:t>Отличие норм права от социальных норм первобытного общества. Пути формирования правовых норм.</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Закономерности возникновения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Взаимосвязь процессов формирования государства и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Соотношение государства и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Историческая школа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Историко-материалистическая (марксистская) теория происхождения государства и права.</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«Понятие, сущность и функции государства. М</w:t>
      </w:r>
      <w:r w:rsidRPr="00357E6F">
        <w:rPr>
          <w:b/>
          <w:sz w:val="20"/>
          <w:szCs w:val="20"/>
        </w:rPr>
        <w:t>еханизм государства</w:t>
      </w:r>
      <w:r w:rsidRPr="00357E6F">
        <w:rPr>
          <w:b/>
          <w:iCs/>
          <w:sz w:val="20"/>
          <w:szCs w:val="20"/>
        </w:rPr>
        <w:t>»</w:t>
      </w:r>
    </w:p>
    <w:p w:rsidR="002908BA" w:rsidRPr="00357E6F" w:rsidRDefault="002908BA" w:rsidP="002908BA">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Структура государственной власти.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Функции государственной власти.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Формы и способы осуществления государственной власти.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Признаки, отличающие государство от других форм общественно-политических образований.</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Проблемы соотношения народного, национального и государственного суверенитетов.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lastRenderedPageBreak/>
        <w:t>Признаки функций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Правовые и организационные формы осуществления функций государства, их разновидности.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Основные внутренние функции современного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Содержание основных внешних функций современного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Элементы механизма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Соотношение понятий «механизм государства» и «государственный аппарат».</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Структура государственного аппарата.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Признаки, отличающие государственные органы от государственных учреждений и негосударственных органов.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Основания классификации государственных органов.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Принципы организации и деятельности государственных органов.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b/>
          <w:bCs/>
          <w:iCs/>
          <w:sz w:val="20"/>
          <w:szCs w:val="20"/>
        </w:rPr>
      </w:pPr>
      <w:r w:rsidRPr="00357E6F">
        <w:rPr>
          <w:sz w:val="20"/>
          <w:szCs w:val="20"/>
        </w:rPr>
        <w:t>Суть и значение принципа разделения властей.</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b/>
          <w:bCs/>
          <w:iCs/>
          <w:sz w:val="20"/>
          <w:szCs w:val="20"/>
        </w:rPr>
      </w:pPr>
      <w:r w:rsidRPr="00357E6F">
        <w:rPr>
          <w:sz w:val="20"/>
          <w:szCs w:val="20"/>
        </w:rPr>
        <w:t>Соотношение законодательной и исполнительной властей</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bCs/>
          <w:iCs/>
          <w:sz w:val="20"/>
          <w:szCs w:val="20"/>
        </w:rPr>
      </w:pPr>
      <w:r w:rsidRPr="00357E6F">
        <w:rPr>
          <w:b/>
          <w:bCs/>
          <w:iCs/>
          <w:sz w:val="20"/>
          <w:szCs w:val="20"/>
        </w:rPr>
        <w:t>Раздел 3 «Типы и формы государства. Гражданское общество и правовое государство»</w:t>
      </w:r>
    </w:p>
    <w:p w:rsidR="002908BA" w:rsidRPr="00357E6F" w:rsidRDefault="002908BA" w:rsidP="002908BA">
      <w:pPr>
        <w:tabs>
          <w:tab w:val="left" w:pos="1080"/>
        </w:tabs>
        <w:suppressAutoHyphens/>
        <w:spacing w:before="0" w:beforeAutospacing="0" w:after="0" w:afterAutospacing="0"/>
        <w:ind w:firstLine="709"/>
        <w:jc w:val="both"/>
        <w:rPr>
          <w:sz w:val="20"/>
          <w:szCs w:val="20"/>
        </w:rPr>
      </w:pPr>
      <w:r w:rsidRPr="00357E6F">
        <w:rPr>
          <w:b/>
          <w:sz w:val="20"/>
          <w:szCs w:val="20"/>
        </w:rPr>
        <w:t>Темы устного доклада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Соотношение понятий «тип государства» и «форма государства».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Достоинства и слабые стороны формационного подхода к типологии государства.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Сильные и слабые стороны цивилизационного подхода к типологии государств.</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Отличия президентской республики от парламентской.</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Объединения государств различного характера (империи, фузии и др.).</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Основные классификации политических режимов в современном мире.</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Понятие и структура политической системы общества.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Понятия «человек», «личность» и «гражданин» и соотношение между собой понятий  «гражданин» и «подданный».</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Понятия прав и свобод личности и их система.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Механизм юридического обеспечения и гарантированности прав и свобод человека.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Понятие, структура и виды правового статуса личности.</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b/>
          <w:bCs/>
          <w:iCs/>
          <w:sz w:val="20"/>
          <w:szCs w:val="20"/>
        </w:rPr>
      </w:pPr>
      <w:r w:rsidRPr="00357E6F">
        <w:rPr>
          <w:sz w:val="20"/>
          <w:szCs w:val="20"/>
        </w:rPr>
        <w:t>Принципы правового государства.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b/>
          <w:bCs/>
          <w:iCs/>
          <w:sz w:val="20"/>
          <w:szCs w:val="20"/>
        </w:rPr>
      </w:pPr>
      <w:r w:rsidRPr="00357E6F">
        <w:rPr>
          <w:sz w:val="20"/>
          <w:szCs w:val="20"/>
        </w:rPr>
        <w:t xml:space="preserve">Понятие, структура и признаки гражданского общества. </w:t>
      </w:r>
    </w:p>
    <w:p w:rsidR="002908BA" w:rsidRPr="00357E6F" w:rsidRDefault="002908BA" w:rsidP="002908BA">
      <w:pPr>
        <w:tabs>
          <w:tab w:val="left" w:pos="1080"/>
        </w:tabs>
        <w:suppressAutoHyphens/>
        <w:spacing w:before="0" w:beforeAutospacing="0" w:after="0" w:afterAutospacing="0"/>
        <w:ind w:firstLine="709"/>
        <w:jc w:val="both"/>
        <w:rPr>
          <w:b/>
          <w:bCs/>
          <w:iCs/>
          <w:sz w:val="20"/>
          <w:szCs w:val="20"/>
        </w:rPr>
      </w:pPr>
    </w:p>
    <w:p w:rsidR="002908BA" w:rsidRPr="00357E6F" w:rsidRDefault="002908BA" w:rsidP="002908BA">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bCs/>
          <w:sz w:val="20"/>
          <w:szCs w:val="20"/>
        </w:rPr>
        <w:t>Право в системе социальных норм. Понятие, сущность и функции права. Правосознание и правовая культура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 xml:space="preserve">Нормативная концепция </w:t>
      </w:r>
      <w:proofErr w:type="spellStart"/>
      <w:r w:rsidRPr="00357E6F">
        <w:rPr>
          <w:sz w:val="20"/>
          <w:szCs w:val="20"/>
        </w:rPr>
        <w:t>правопонимания</w:t>
      </w:r>
      <w:proofErr w:type="spellEnd"/>
      <w:r w:rsidRPr="00357E6F">
        <w:rPr>
          <w:sz w:val="20"/>
          <w:szCs w:val="20"/>
        </w:rPr>
        <w:t>.</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 xml:space="preserve">Марксистская концепция </w:t>
      </w:r>
      <w:proofErr w:type="spellStart"/>
      <w:r w:rsidRPr="00357E6F">
        <w:rPr>
          <w:sz w:val="20"/>
          <w:szCs w:val="20"/>
        </w:rPr>
        <w:t>правопонимания</w:t>
      </w:r>
      <w:proofErr w:type="spellEnd"/>
      <w:r w:rsidRPr="00357E6F">
        <w:rPr>
          <w:sz w:val="20"/>
          <w:szCs w:val="20"/>
        </w:rPr>
        <w:t>.</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Интегративный (синтетический) подход к пониманию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Соотношение понятий «закон» и «право».</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Право в объективном и субъективном  смыслах.</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Элементы, составляющие понятие «право в широком понимании».</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Формальная определенность и системность как признаки права.</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Понятие позитивного и естественного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Право как мера свободы личности.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Характеристика общих, межотраслевых и отраслевых принципов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Справедливость как один из общих принципов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Виды функций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 xml:space="preserve">Предмет и метод правового регулирования. </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Структура механизма правового регулирования.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Право и экономика.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Право и политика.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Понятие социальных и технических норм, их особенности и взаимосвязь.</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Место правовых норм в системе социальных норм.</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Соотношение норм права и норм морали.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Взаимосвязь и взаимное влияние права и религии.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Исторические типы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Структура правосознания: правовая идеология и правовая психология.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Виды и уровни правосознания.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24</w:t>
      </w:r>
      <w:r w:rsidRPr="00357E6F">
        <w:rPr>
          <w:sz w:val="20"/>
          <w:szCs w:val="20"/>
        </w:rPr>
        <w:tab/>
        <w:t>Правосознание обыденное, профессиональное и научное.</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Дефекты правосознания.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Понятие и элементы правовой культуры.</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Профессиональная правовая культура работников юридических служб.</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Формы и методы правового воспитания населения.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Формы проявления правового нигилизма.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lastRenderedPageBreak/>
        <w:t>30</w:t>
      </w:r>
      <w:r w:rsidRPr="00357E6F">
        <w:rPr>
          <w:sz w:val="20"/>
          <w:szCs w:val="20"/>
        </w:rPr>
        <w:tab/>
        <w:t>Пути преодоления правового нигилизма в современном обществе.</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Норма права. Система права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Виды гипотез норм права. Приведите примеры.</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Разновидности диспозиций норм права. Приведите примеры.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Виды санкций правовых норм. Приведите примеры.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Основания деления норм права на виды.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Научная и практическая значимость деления норм права на виды.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Способы изложения юридических норм в статьях нормативных правовых актов.</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Отличие системы права от правовой системы.</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Основания деления системы права на отрасли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Структура системы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Классификация отраслей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Основные отрасли российского права, их краткая характеристика.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Виды институтов права. Приведите примеры.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Соотношение внутригосударственного права и международного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Соотношение системы права и системы законодательства.</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Формы (источники) права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numPr>
          <w:ilvl w:val="1"/>
          <w:numId w:val="70"/>
        </w:numPr>
        <w:tabs>
          <w:tab w:val="left" w:pos="1008"/>
          <w:tab w:val="left" w:pos="1080"/>
          <w:tab w:val="left" w:pos="1440"/>
        </w:tabs>
        <w:spacing w:before="0" w:beforeAutospacing="0" w:after="0" w:afterAutospacing="0"/>
        <w:ind w:left="0" w:firstLine="709"/>
        <w:rPr>
          <w:bCs/>
          <w:sz w:val="20"/>
          <w:szCs w:val="20"/>
        </w:rPr>
      </w:pPr>
      <w:r w:rsidRPr="00357E6F">
        <w:rPr>
          <w:bCs/>
          <w:sz w:val="20"/>
          <w:szCs w:val="20"/>
        </w:rPr>
        <w:t>Соотношение понятий «форма права» и «источник права».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bCs/>
          <w:sz w:val="20"/>
          <w:szCs w:val="20"/>
        </w:rPr>
      </w:pPr>
      <w:r w:rsidRPr="00357E6F">
        <w:rPr>
          <w:bCs/>
          <w:sz w:val="20"/>
          <w:szCs w:val="20"/>
        </w:rPr>
        <w:t>Источники (формы) права (основные и иные).</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bCs/>
          <w:sz w:val="20"/>
          <w:szCs w:val="20"/>
        </w:rPr>
      </w:pPr>
      <w:r w:rsidRPr="00357E6F">
        <w:rPr>
          <w:bCs/>
          <w:sz w:val="20"/>
          <w:szCs w:val="20"/>
        </w:rPr>
        <w:t>Понятие, структура и виды нормативных правовых актов.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bCs/>
          <w:sz w:val="20"/>
          <w:szCs w:val="20"/>
        </w:rPr>
      </w:pPr>
      <w:r w:rsidRPr="00357E6F">
        <w:rPr>
          <w:bCs/>
          <w:sz w:val="20"/>
          <w:szCs w:val="20"/>
        </w:rPr>
        <w:t>Понятие и определение закона.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bCs/>
          <w:sz w:val="20"/>
          <w:szCs w:val="20"/>
        </w:rPr>
        <w:t>Признаки закона.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Виды законов.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Место подзаконных нормативных правовых актов в правовой системе.</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Специфика актов органов местного самоуправления.</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Виды юридических прецедентов.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Роль судебной и арбитражной практик в нормативном регулировании.</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Дайте определение понятию «обычное право».</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Дайте определение понятиям «деловой обычай» и «деловое обыкновение».</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Значение общих принципов права как источник (формы) современного права.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Особенность договора нормативного содержания как источника права.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Виды внутригосударственных нормативных договоров.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Юридическая доктрина и правовое значение комментариев к юридическим текстам.</w:t>
      </w:r>
    </w:p>
    <w:p w:rsidR="002908BA" w:rsidRPr="00357E6F" w:rsidRDefault="002908BA" w:rsidP="002908BA">
      <w:pPr>
        <w:tabs>
          <w:tab w:val="left" w:pos="1080"/>
        </w:tabs>
        <w:spacing w:before="0" w:beforeAutospacing="0" w:after="0" w:afterAutospacing="0"/>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7  </w:t>
      </w:r>
      <w:r w:rsidRPr="00357E6F">
        <w:rPr>
          <w:b/>
          <w:iCs/>
          <w:sz w:val="20"/>
          <w:szCs w:val="20"/>
        </w:rPr>
        <w:t>«</w:t>
      </w:r>
      <w:r w:rsidRPr="00357E6F">
        <w:rPr>
          <w:b/>
          <w:bCs/>
          <w:sz w:val="20"/>
          <w:szCs w:val="20"/>
        </w:rPr>
        <w:t>Правотворчество. Правовые отношения. Реализация права. Толкование права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Принципы правотворчества в современном демократическом государстве.</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Виды правотворчества.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Этапы и основные стадии законотворческого процесса.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Действие нормативных правовых актов во времени.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Действие нормативных правовых актов в пространстве по кругу лиц.</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Инкорпорация официальная и неофициальная.</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Кодификация нормативных правовых актов.</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Консолидация как разновидность систематизации нормативных правовых актов.</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Учет действующего законодательства.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Средства, правила и приемы как элементы юридической техники.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Требования к языку нормативных правовых актов.</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Понятия и признаки правового отношения.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Субъекты правоотношения, их свойства.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Полная и ограниченная дееспособность субъектов правоотношения.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Юридические лица.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 xml:space="preserve">Правомочия, </w:t>
      </w:r>
      <w:proofErr w:type="spellStart"/>
      <w:r w:rsidRPr="00357E6F">
        <w:rPr>
          <w:bCs/>
          <w:sz w:val="20"/>
          <w:szCs w:val="20"/>
        </w:rPr>
        <w:t>правотребования</w:t>
      </w:r>
      <w:proofErr w:type="spellEnd"/>
      <w:r w:rsidRPr="00357E6F">
        <w:rPr>
          <w:bCs/>
          <w:sz w:val="20"/>
          <w:szCs w:val="20"/>
        </w:rPr>
        <w:t xml:space="preserve"> и </w:t>
      </w:r>
      <w:proofErr w:type="spellStart"/>
      <w:r w:rsidRPr="00357E6F">
        <w:rPr>
          <w:bCs/>
          <w:sz w:val="20"/>
          <w:szCs w:val="20"/>
        </w:rPr>
        <w:t>правопритязания</w:t>
      </w:r>
      <w:proofErr w:type="spellEnd"/>
      <w:r w:rsidRPr="00357E6F">
        <w:rPr>
          <w:bCs/>
          <w:sz w:val="20"/>
          <w:szCs w:val="20"/>
        </w:rPr>
        <w:t>.</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Юридические факты, их классификация.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Юридические акты и юридические поступки.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 xml:space="preserve">Специальные юридические составы: правовые презумпции, </w:t>
      </w:r>
      <w:proofErr w:type="spellStart"/>
      <w:r w:rsidRPr="00357E6F">
        <w:rPr>
          <w:bCs/>
          <w:sz w:val="20"/>
          <w:szCs w:val="20"/>
        </w:rPr>
        <w:t>преюдиции</w:t>
      </w:r>
      <w:proofErr w:type="spellEnd"/>
      <w:r w:rsidRPr="00357E6F">
        <w:rPr>
          <w:bCs/>
          <w:sz w:val="20"/>
          <w:szCs w:val="20"/>
        </w:rPr>
        <w:t xml:space="preserve"> и юридические фикции.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Общая характеристика форм реализации права.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Применение правовых норм как особая форма реализации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Стадии правоприменительной деятельности.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Характерные черты акта применения норм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lastRenderedPageBreak/>
        <w:t>24</w:t>
      </w:r>
      <w:r w:rsidRPr="00357E6F">
        <w:rPr>
          <w:sz w:val="20"/>
          <w:szCs w:val="20"/>
        </w:rPr>
        <w:tab/>
        <w:t>Акты применения права и требования, предъявляемые к ним.</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Способы устранения и восполнения пробелов в праве.</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Способы толкования норм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Толкование норм права по объему (адекватное, расширительное и ограничительное).</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Виды толкования норм права по субъектам.</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Акты толкования норм права: понятие, особенности и виды.</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30</w:t>
      </w:r>
      <w:r w:rsidRPr="00357E6F">
        <w:rPr>
          <w:sz w:val="20"/>
          <w:szCs w:val="20"/>
        </w:rPr>
        <w:tab/>
        <w:t>Юридические коллизии и способы их разрешения. Виды юридических коллизий.</w:t>
      </w:r>
    </w:p>
    <w:p w:rsidR="002908BA" w:rsidRPr="00357E6F" w:rsidRDefault="002908BA" w:rsidP="002908BA">
      <w:pPr>
        <w:tabs>
          <w:tab w:val="left" w:pos="1080"/>
        </w:tabs>
        <w:spacing w:before="0" w:beforeAutospacing="0" w:after="0" w:afterAutospacing="0"/>
        <w:ind w:firstLine="709"/>
        <w:jc w:val="both"/>
        <w:rPr>
          <w:b/>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bCs/>
          <w:sz w:val="20"/>
          <w:szCs w:val="20"/>
        </w:rPr>
        <w:t>Правомерное поведение, правонарушение и юридическая ответственность. Законность, правопорядок и дисциплина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Понятие правомерного поведения, его виды.</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Конформистское и маргинальное поведение.</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Понятие и признаки правонарушения.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Социальная природа и юридическая характеристика правонарушений.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Юридический состав правонарушения.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Обязательные признаки объективной и субъективной сторон правонарушения.</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Формы вины.</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Виды правонарушений. Преступления.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Виды проступков.</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Казус. Противоправное состояние.</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Причины правонарушений.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Юридическая ответственность как разновидность мер государственного принуждения.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Понятие и признаки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Цели и функции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Принципы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Виды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Законность юридической ответственности. Презумпция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Основания, исключающие и освобождающие от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Роль правоохранительных органов государства в обеспечении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Свойства законности.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Законность в широком и узком смыслах.</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Принципы законности.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Единство законности.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24</w:t>
      </w:r>
      <w:r w:rsidRPr="00357E6F">
        <w:rPr>
          <w:sz w:val="20"/>
          <w:szCs w:val="20"/>
        </w:rPr>
        <w:tab/>
        <w:t>Деформация законности в государствах: причины, формы, пути преодоления.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Комплекс требований законности.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Гарантии законности и правопорядка, их характеристика.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Понятие правопорядка.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Соотношение законности и правопорядка.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Соотношение правопорядка и общественного порядка.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30</w:t>
      </w:r>
      <w:r w:rsidRPr="00357E6F">
        <w:rPr>
          <w:sz w:val="20"/>
          <w:szCs w:val="20"/>
        </w:rPr>
        <w:tab/>
        <w:t>Соотношение дисциплины с законностью, правопорядком и общественным порядком.</w:t>
      </w:r>
    </w:p>
    <w:p w:rsidR="002908BA" w:rsidRPr="00357E6F" w:rsidRDefault="002908BA" w:rsidP="00E40B7E">
      <w:pPr>
        <w:pStyle w:val="1c"/>
        <w:keepNext/>
        <w:tabs>
          <w:tab w:val="right" w:leader="dot" w:pos="9600"/>
        </w:tabs>
        <w:spacing w:before="0" w:beforeAutospacing="0" w:after="0" w:afterAutospacing="0"/>
        <w:ind w:left="0"/>
        <w:rPr>
          <w:b/>
          <w:bCs/>
          <w:kern w:val="32"/>
          <w:sz w:val="20"/>
        </w:rPr>
      </w:pPr>
    </w:p>
    <w:p w:rsidR="002908BA" w:rsidRPr="00357E6F" w:rsidRDefault="00E40B7E" w:rsidP="002908BA">
      <w:pPr>
        <w:pStyle w:val="1c"/>
        <w:keepNext/>
        <w:tabs>
          <w:tab w:val="left" w:pos="1134"/>
          <w:tab w:val="right" w:leader="dot" w:pos="9600"/>
        </w:tabs>
        <w:spacing w:before="0" w:beforeAutospacing="0" w:after="0" w:afterAutospacing="0"/>
        <w:ind w:left="0" w:firstLine="709"/>
        <w:rPr>
          <w:b/>
          <w:bCs/>
          <w:kern w:val="32"/>
          <w:sz w:val="20"/>
        </w:rPr>
      </w:pPr>
      <w:r>
        <w:rPr>
          <w:b/>
          <w:bCs/>
          <w:kern w:val="32"/>
          <w:sz w:val="20"/>
        </w:rPr>
        <w:t>7</w:t>
      </w:r>
      <w:r w:rsidR="002908BA" w:rsidRPr="00357E6F">
        <w:rPr>
          <w:b/>
          <w:bCs/>
          <w:kern w:val="32"/>
          <w:sz w:val="20"/>
        </w:rPr>
        <w:t>. Учебно-методическое и информационное обеспечение дисциплины</w:t>
      </w:r>
    </w:p>
    <w:p w:rsidR="002908BA" w:rsidRPr="00357E6F" w:rsidRDefault="00E40B7E" w:rsidP="002908BA">
      <w:pPr>
        <w:tabs>
          <w:tab w:val="left" w:pos="1134"/>
        </w:tabs>
        <w:spacing w:before="0" w:beforeAutospacing="0" w:after="0" w:afterAutospacing="0"/>
        <w:ind w:firstLine="709"/>
        <w:rPr>
          <w:b/>
          <w:sz w:val="20"/>
          <w:szCs w:val="20"/>
        </w:rPr>
      </w:pPr>
      <w:r>
        <w:rPr>
          <w:b/>
          <w:sz w:val="20"/>
          <w:szCs w:val="20"/>
        </w:rPr>
        <w:t>7</w:t>
      </w:r>
      <w:r w:rsidR="002908BA" w:rsidRPr="00357E6F">
        <w:rPr>
          <w:b/>
          <w:sz w:val="20"/>
          <w:szCs w:val="20"/>
        </w:rPr>
        <w:t xml:space="preserve">.1. Рекомендуемая литература </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bCs/>
          <w:sz w:val="20"/>
          <w:szCs w:val="20"/>
        </w:rPr>
        <w:t>1.</w:t>
      </w:r>
      <w:r w:rsidRPr="00357E6F">
        <w:rPr>
          <w:sz w:val="20"/>
          <w:szCs w:val="20"/>
        </w:rPr>
        <w:t xml:space="preserve"> </w:t>
      </w: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2908BA" w:rsidRPr="00357E6F" w:rsidRDefault="002908BA" w:rsidP="002908BA">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2908BA" w:rsidRPr="00357E6F" w:rsidRDefault="002908BA" w:rsidP="002908BA">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824B5E" w:rsidRPr="00824B5E" w:rsidRDefault="00824B5E" w:rsidP="00824B5E">
      <w:pPr>
        <w:pStyle w:val="affffffffff0"/>
        <w:numPr>
          <w:ilvl w:val="0"/>
          <w:numId w:val="91"/>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824B5E">
        <w:rPr>
          <w:rFonts w:ascii="Times New Roman" w:hAnsi="Times New Roman" w:cs="Times New Roman"/>
          <w:sz w:val="20"/>
          <w:szCs w:val="20"/>
        </w:rPr>
        <w:t>Осипов М. Ю. Теория государства и права: учебник / М. Ю. Осипов. — Москва: Ай Пи Ар Медиа, 2021. — 323 c. — ISBN 978-5-4497-1006-2. — Текст: электронный // Электронно-библиотечная система IPR BOOKS: [сайт]. — URL: http://www.iprbookshop.ru/105665.html</w:t>
      </w:r>
    </w:p>
    <w:p w:rsidR="00824B5E" w:rsidRPr="00824B5E" w:rsidRDefault="00824B5E" w:rsidP="00824B5E">
      <w:pPr>
        <w:pStyle w:val="affffffffff0"/>
        <w:numPr>
          <w:ilvl w:val="0"/>
          <w:numId w:val="91"/>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824B5E">
        <w:rPr>
          <w:rFonts w:ascii="Times New Roman" w:hAnsi="Times New Roman" w:cs="Times New Roman"/>
          <w:sz w:val="20"/>
          <w:szCs w:val="20"/>
        </w:rPr>
        <w:t xml:space="preserve">Теория государства и права: учебник для студентов вузов, обучающихся по направлению подготовки «Юриспруденция» / М. М. Рассолов, Р. Б. </w:t>
      </w:r>
      <w:proofErr w:type="spellStart"/>
      <w:r w:rsidRPr="00824B5E">
        <w:rPr>
          <w:rFonts w:ascii="Times New Roman" w:hAnsi="Times New Roman" w:cs="Times New Roman"/>
          <w:sz w:val="20"/>
          <w:szCs w:val="20"/>
        </w:rPr>
        <w:t>Гандалоев</w:t>
      </w:r>
      <w:proofErr w:type="spellEnd"/>
      <w:r w:rsidRPr="00824B5E">
        <w:rPr>
          <w:rFonts w:ascii="Times New Roman" w:hAnsi="Times New Roman" w:cs="Times New Roman"/>
          <w:sz w:val="20"/>
          <w:szCs w:val="20"/>
        </w:rPr>
        <w:t xml:space="preserve">, М. М. </w:t>
      </w:r>
      <w:proofErr w:type="spellStart"/>
      <w:r w:rsidRPr="00824B5E">
        <w:rPr>
          <w:rFonts w:ascii="Times New Roman" w:hAnsi="Times New Roman" w:cs="Times New Roman"/>
          <w:sz w:val="20"/>
          <w:szCs w:val="20"/>
        </w:rPr>
        <w:t>Дикажев</w:t>
      </w:r>
      <w:proofErr w:type="spellEnd"/>
      <w:r w:rsidRPr="00824B5E">
        <w:rPr>
          <w:rFonts w:ascii="Times New Roman" w:hAnsi="Times New Roman" w:cs="Times New Roman"/>
          <w:sz w:val="20"/>
          <w:szCs w:val="20"/>
        </w:rPr>
        <w:t xml:space="preserve"> [и др.]; под редакцией М. М. </w:t>
      </w:r>
      <w:proofErr w:type="spellStart"/>
      <w:r w:rsidRPr="00824B5E">
        <w:rPr>
          <w:rFonts w:ascii="Times New Roman" w:hAnsi="Times New Roman" w:cs="Times New Roman"/>
          <w:sz w:val="20"/>
          <w:szCs w:val="20"/>
        </w:rPr>
        <w:t>Рассолова</w:t>
      </w:r>
      <w:proofErr w:type="spellEnd"/>
      <w:r w:rsidRPr="00824B5E">
        <w:rPr>
          <w:rFonts w:ascii="Times New Roman" w:hAnsi="Times New Roman" w:cs="Times New Roman"/>
          <w:sz w:val="20"/>
          <w:szCs w:val="20"/>
        </w:rPr>
        <w:t>, А. И. Клименко. — Москва: ЮНИТИ-ДАНА, 2021. — 344 c. — ISBN 978-5-238-03435-5. — Текст: электронный // Цифровой образовательный ресурс IPR SMART: [сайт]. — URL: https://www.iprbookshop.ru/109219.html</w:t>
      </w:r>
    </w:p>
    <w:p w:rsidR="00824B5E" w:rsidRPr="00824B5E" w:rsidRDefault="00824B5E" w:rsidP="00824B5E">
      <w:pPr>
        <w:pStyle w:val="affffffffff0"/>
        <w:numPr>
          <w:ilvl w:val="0"/>
          <w:numId w:val="91"/>
        </w:numPr>
        <w:tabs>
          <w:tab w:val="left" w:pos="1080"/>
          <w:tab w:val="left" w:pos="1134"/>
        </w:tabs>
        <w:suppressAutoHyphens/>
        <w:spacing w:before="0" w:beforeAutospacing="0" w:after="0" w:afterAutospacing="0"/>
        <w:jc w:val="both"/>
        <w:rPr>
          <w:rFonts w:ascii="Times New Roman" w:hAnsi="Times New Roman" w:cs="Times New Roman"/>
          <w:sz w:val="20"/>
          <w:szCs w:val="20"/>
        </w:rPr>
      </w:pPr>
      <w:proofErr w:type="spellStart"/>
      <w:r w:rsidRPr="00824B5E">
        <w:rPr>
          <w:rFonts w:ascii="Times New Roman" w:hAnsi="Times New Roman" w:cs="Times New Roman"/>
          <w:sz w:val="20"/>
          <w:szCs w:val="20"/>
        </w:rPr>
        <w:t>Мазарчук</w:t>
      </w:r>
      <w:proofErr w:type="spellEnd"/>
      <w:r w:rsidRPr="00824B5E">
        <w:rPr>
          <w:rFonts w:ascii="Times New Roman" w:hAnsi="Times New Roman" w:cs="Times New Roman"/>
          <w:sz w:val="20"/>
          <w:szCs w:val="20"/>
        </w:rPr>
        <w:t xml:space="preserve"> Д. В. Общая теория государства и права: ответы на экзаменационные вопросы / Д. В. </w:t>
      </w:r>
      <w:proofErr w:type="spellStart"/>
      <w:r w:rsidRPr="00824B5E">
        <w:rPr>
          <w:rFonts w:ascii="Times New Roman" w:hAnsi="Times New Roman" w:cs="Times New Roman"/>
          <w:sz w:val="20"/>
          <w:szCs w:val="20"/>
        </w:rPr>
        <w:t>Мазарчук</w:t>
      </w:r>
      <w:proofErr w:type="spellEnd"/>
      <w:r w:rsidRPr="00824B5E">
        <w:rPr>
          <w:rFonts w:ascii="Times New Roman" w:hAnsi="Times New Roman" w:cs="Times New Roman"/>
          <w:sz w:val="20"/>
          <w:szCs w:val="20"/>
        </w:rPr>
        <w:t xml:space="preserve">, Н. А. </w:t>
      </w:r>
      <w:proofErr w:type="spellStart"/>
      <w:r w:rsidRPr="00824B5E">
        <w:rPr>
          <w:rFonts w:ascii="Times New Roman" w:hAnsi="Times New Roman" w:cs="Times New Roman"/>
          <w:sz w:val="20"/>
          <w:szCs w:val="20"/>
        </w:rPr>
        <w:t>Глыбовская</w:t>
      </w:r>
      <w:proofErr w:type="spellEnd"/>
      <w:r w:rsidRPr="00824B5E">
        <w:rPr>
          <w:rFonts w:ascii="Times New Roman" w:hAnsi="Times New Roman" w:cs="Times New Roman"/>
          <w:sz w:val="20"/>
          <w:szCs w:val="20"/>
        </w:rPr>
        <w:t xml:space="preserve">. — 3-е изд. — Минск: </w:t>
      </w:r>
      <w:proofErr w:type="spellStart"/>
      <w:r w:rsidRPr="00824B5E">
        <w:rPr>
          <w:rFonts w:ascii="Times New Roman" w:hAnsi="Times New Roman" w:cs="Times New Roman"/>
          <w:sz w:val="20"/>
          <w:szCs w:val="20"/>
        </w:rPr>
        <w:t>Тетралит</w:t>
      </w:r>
      <w:proofErr w:type="spellEnd"/>
      <w:r w:rsidRPr="00824B5E">
        <w:rPr>
          <w:rFonts w:ascii="Times New Roman" w:hAnsi="Times New Roman" w:cs="Times New Roman"/>
          <w:sz w:val="20"/>
          <w:szCs w:val="20"/>
        </w:rPr>
        <w:t>, 2019. — 144 c. — ISBN 978-985­-7171­-26­-2. — Текст: электронный // Электронно-библиотечная система IPR BOOKS: [сайт]. — URL: http://www.iprbookshop.ru/88834.html </w:t>
      </w:r>
    </w:p>
    <w:p w:rsidR="00824B5E" w:rsidRDefault="00824B5E" w:rsidP="00824B5E">
      <w:pPr>
        <w:tabs>
          <w:tab w:val="left" w:pos="1080"/>
          <w:tab w:val="left" w:pos="1134"/>
        </w:tabs>
        <w:suppressAutoHyphens/>
        <w:spacing w:before="0" w:beforeAutospacing="0" w:after="0" w:afterAutospacing="0"/>
        <w:ind w:firstLine="709"/>
        <w:jc w:val="both"/>
        <w:rPr>
          <w:sz w:val="20"/>
          <w:szCs w:val="20"/>
        </w:rPr>
      </w:pPr>
    </w:p>
    <w:p w:rsidR="002908BA" w:rsidRPr="00357E6F" w:rsidRDefault="002908BA" w:rsidP="00824B5E">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lastRenderedPageBreak/>
        <w:t>Дополнительная литература</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Понятие, сущность и функции государства. Механизм государства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Типы и формы государства. Гражданское общество и правовое государство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Норма права. Система права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Формы (источники) права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tabs>
          <w:tab w:val="left" w:pos="1080"/>
          <w:tab w:val="left" w:pos="1134"/>
        </w:tabs>
        <w:spacing w:before="0" w:beforeAutospacing="0" w:after="0" w:afterAutospacing="0"/>
        <w:ind w:left="349"/>
        <w:jc w:val="both"/>
        <w:rPr>
          <w:sz w:val="20"/>
          <w:szCs w:val="20"/>
        </w:rPr>
      </w:pPr>
    </w:p>
    <w:p w:rsidR="002908BA" w:rsidRPr="00357E6F" w:rsidRDefault="00E40B7E" w:rsidP="002908BA">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2908BA" w:rsidRPr="00357E6F">
        <w:rPr>
          <w:b/>
          <w:sz w:val="20"/>
          <w:szCs w:val="20"/>
        </w:rPr>
        <w:t>.2. Ресурсы информационно-телекоммуникационной сети «Интернет»</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2908BA" w:rsidRPr="00357E6F" w:rsidRDefault="002908BA" w:rsidP="002908BA">
      <w:pPr>
        <w:pStyle w:val="1c"/>
        <w:keepNext/>
        <w:tabs>
          <w:tab w:val="left" w:pos="1134"/>
          <w:tab w:val="right" w:leader="dot" w:pos="9600"/>
        </w:tabs>
        <w:spacing w:before="0" w:beforeAutospacing="0" w:after="0" w:afterAutospacing="0"/>
        <w:ind w:left="0" w:firstLine="709"/>
        <w:rPr>
          <w:b/>
          <w:bCs/>
          <w:kern w:val="32"/>
          <w:sz w:val="20"/>
        </w:rPr>
      </w:pPr>
    </w:p>
    <w:p w:rsidR="002C43F0" w:rsidRDefault="00E40B7E" w:rsidP="002C43F0">
      <w:pPr>
        <w:spacing w:before="0" w:beforeAutospacing="0" w:after="0" w:afterAutospacing="0"/>
        <w:ind w:firstLine="709"/>
        <w:jc w:val="both"/>
        <w:rPr>
          <w:b/>
          <w:sz w:val="20"/>
        </w:rPr>
      </w:pPr>
      <w:r>
        <w:rPr>
          <w:b/>
          <w:sz w:val="20"/>
        </w:rPr>
        <w:t>8</w:t>
      </w:r>
      <w:r w:rsidR="002C43F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C43F0" w:rsidRDefault="002C43F0" w:rsidP="002C43F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C43F0" w:rsidRDefault="002C43F0" w:rsidP="002C43F0">
      <w:pPr>
        <w:spacing w:before="0" w:beforeAutospacing="0" w:after="0" w:afterAutospacing="0"/>
        <w:ind w:firstLine="709"/>
        <w:jc w:val="both"/>
        <w:rPr>
          <w:sz w:val="20"/>
        </w:rPr>
      </w:pPr>
      <w:r>
        <w:rPr>
          <w:sz w:val="20"/>
        </w:rPr>
        <w:t xml:space="preserve">- </w:t>
      </w:r>
      <w:r w:rsidR="0019766B" w:rsidRPr="0019766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C43F0" w:rsidRDefault="002C43F0" w:rsidP="002C43F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908BA" w:rsidRPr="00660E54" w:rsidRDefault="002C43F0" w:rsidP="002C43F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908BA" w:rsidRPr="00660E54" w:rsidRDefault="002908BA" w:rsidP="002908B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Лицензионное программное обеспечение (в том числе, отечественного производства):</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Операционная система </w:t>
      </w:r>
      <w:r w:rsidRPr="00660E54">
        <w:rPr>
          <w:sz w:val="20"/>
          <w:szCs w:val="20"/>
          <w:lang w:val="en-US"/>
        </w:rPr>
        <w:t>Windows</w:t>
      </w:r>
      <w:r w:rsidRPr="00660E54">
        <w:rPr>
          <w:sz w:val="20"/>
          <w:szCs w:val="20"/>
        </w:rPr>
        <w:t xml:space="preserve"> </w:t>
      </w:r>
      <w:r w:rsidRPr="00660E54">
        <w:rPr>
          <w:sz w:val="20"/>
          <w:szCs w:val="20"/>
          <w:lang w:val="en-US"/>
        </w:rPr>
        <w:t>Professional</w:t>
      </w:r>
      <w:r w:rsidRPr="00660E54">
        <w:rPr>
          <w:sz w:val="20"/>
          <w:szCs w:val="20"/>
        </w:rPr>
        <w:t xml:space="preserve"> 10</w:t>
      </w:r>
    </w:p>
    <w:p w:rsidR="002908BA" w:rsidRPr="00660E54" w:rsidRDefault="002908BA" w:rsidP="002908BA">
      <w:pPr>
        <w:spacing w:before="0" w:beforeAutospacing="0" w:after="0" w:afterAutospacing="0"/>
        <w:ind w:firstLine="709"/>
        <w:rPr>
          <w:sz w:val="20"/>
          <w:szCs w:val="20"/>
        </w:rPr>
      </w:pPr>
      <w:r w:rsidRPr="00660E54">
        <w:rPr>
          <w:sz w:val="20"/>
          <w:szCs w:val="20"/>
        </w:rPr>
        <w:t>ПО браузер – приложение операционной системы, предназначенное для просмотра Web-страниц</w:t>
      </w:r>
    </w:p>
    <w:p w:rsidR="002908BA" w:rsidRPr="00660E54" w:rsidRDefault="002908BA" w:rsidP="002908BA">
      <w:pPr>
        <w:spacing w:before="0" w:beforeAutospacing="0" w:after="0" w:afterAutospacing="0"/>
        <w:ind w:firstLine="709"/>
        <w:rPr>
          <w:sz w:val="20"/>
          <w:szCs w:val="20"/>
        </w:rPr>
      </w:pPr>
      <w:r w:rsidRPr="00660E54">
        <w:rPr>
          <w:sz w:val="20"/>
          <w:szCs w:val="20"/>
        </w:rPr>
        <w:t>Платформа проведения аттестационных процедур с использованием каналов связи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Платформа проведения </w:t>
      </w:r>
      <w:proofErr w:type="spellStart"/>
      <w:r w:rsidRPr="00660E54">
        <w:rPr>
          <w:sz w:val="20"/>
          <w:szCs w:val="20"/>
        </w:rPr>
        <w:t>вебинаров</w:t>
      </w:r>
      <w:proofErr w:type="spellEnd"/>
      <w:r w:rsidRPr="00660E54">
        <w:rPr>
          <w:sz w:val="20"/>
          <w:szCs w:val="20"/>
        </w:rPr>
        <w:t xml:space="preserve">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Информационная технология. Онлайн тестирование цифровой платформы </w:t>
      </w:r>
      <w:proofErr w:type="spellStart"/>
      <w:r w:rsidRPr="00660E54">
        <w:rPr>
          <w:sz w:val="20"/>
          <w:szCs w:val="20"/>
        </w:rPr>
        <w:t>Ровеб</w:t>
      </w:r>
      <w:proofErr w:type="spellEnd"/>
      <w:r w:rsidRPr="00660E54">
        <w:rPr>
          <w:sz w:val="20"/>
          <w:szCs w:val="20"/>
        </w:rPr>
        <w:t xml:space="preserve">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Электронный информационный ресурс «Личная студия обучающегося» (отечественное ПО)</w:t>
      </w:r>
    </w:p>
    <w:p w:rsidR="002908BA" w:rsidRPr="00660E54" w:rsidRDefault="002908BA" w:rsidP="002908B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Свободно распространяемое программное обеспечение (в том числе отечественного производства):</w:t>
      </w:r>
    </w:p>
    <w:p w:rsidR="002908BA" w:rsidRPr="00660E54" w:rsidRDefault="002908BA" w:rsidP="002908BA">
      <w:pPr>
        <w:spacing w:before="0" w:beforeAutospacing="0" w:after="0" w:afterAutospacing="0"/>
        <w:ind w:firstLine="709"/>
        <w:rPr>
          <w:sz w:val="20"/>
          <w:szCs w:val="20"/>
        </w:rPr>
      </w:pPr>
      <w:r w:rsidRPr="00660E54">
        <w:rPr>
          <w:sz w:val="20"/>
          <w:szCs w:val="20"/>
        </w:rPr>
        <w:t>Мой Офис Веб-редакторы https://edit.myoffice.ru (отечественное ПО)</w:t>
      </w:r>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Calc. </w:t>
      </w:r>
    </w:p>
    <w:p w:rsidR="002908BA" w:rsidRPr="00660E54" w:rsidRDefault="00A66C1A" w:rsidP="002908BA">
      <w:pPr>
        <w:spacing w:before="0" w:beforeAutospacing="0" w:after="0" w:afterAutospacing="0"/>
        <w:ind w:firstLine="709"/>
        <w:rPr>
          <w:sz w:val="20"/>
          <w:szCs w:val="20"/>
          <w:lang w:val="en-US"/>
        </w:rPr>
      </w:pPr>
      <w:hyperlink r:id="rId7" w:history="1">
        <w:r w:rsidR="002908BA" w:rsidRPr="00660E54">
          <w:rPr>
            <w:sz w:val="20"/>
            <w:szCs w:val="20"/>
            <w:lang w:val="en-US"/>
          </w:rPr>
          <w:t>http://qsp.su/tools/onlinehelp/about_license_gpl_russian.html</w:t>
        </w:r>
      </w:hyperlink>
      <w:r w:rsidR="002908BA" w:rsidRPr="00660E54">
        <w:rPr>
          <w:sz w:val="20"/>
          <w:szCs w:val="20"/>
          <w:lang w:val="en-US"/>
        </w:rPr>
        <w:t xml:space="preserve"> </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ПО </w:t>
      </w:r>
      <w:proofErr w:type="spellStart"/>
      <w:r w:rsidRPr="00660E54">
        <w:rPr>
          <w:sz w:val="20"/>
          <w:szCs w:val="20"/>
        </w:rPr>
        <w:t>OpenOffice.Org.Base</w:t>
      </w:r>
      <w:proofErr w:type="spellEnd"/>
    </w:p>
    <w:p w:rsidR="002908BA" w:rsidRPr="00660E54" w:rsidRDefault="00A66C1A" w:rsidP="002908BA">
      <w:pPr>
        <w:spacing w:before="0" w:beforeAutospacing="0" w:after="0" w:afterAutospacing="0"/>
        <w:ind w:firstLine="709"/>
        <w:rPr>
          <w:sz w:val="20"/>
          <w:szCs w:val="20"/>
        </w:rPr>
      </w:pPr>
      <w:hyperlink r:id="rId8" w:history="1">
        <w:r w:rsidR="002908BA" w:rsidRPr="00660E54">
          <w:rPr>
            <w:sz w:val="20"/>
            <w:szCs w:val="20"/>
          </w:rPr>
          <w:t>http://qsp.su/tools/onlinehelp/about_license_gpl_russian.html</w:t>
        </w:r>
      </w:hyperlink>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w:t>
      </w:r>
      <w:proofErr w:type="spellStart"/>
      <w:r w:rsidRPr="00660E54">
        <w:rPr>
          <w:sz w:val="20"/>
          <w:szCs w:val="20"/>
          <w:lang w:val="en-US"/>
        </w:rPr>
        <w:t>OpenOffice.org.Impress</w:t>
      </w:r>
      <w:proofErr w:type="spellEnd"/>
      <w:r w:rsidRPr="00660E54">
        <w:rPr>
          <w:sz w:val="20"/>
          <w:szCs w:val="20"/>
          <w:lang w:val="en-US"/>
        </w:rPr>
        <w:t xml:space="preserve"> </w:t>
      </w:r>
    </w:p>
    <w:p w:rsidR="002908BA" w:rsidRPr="00660E54" w:rsidRDefault="00A66C1A" w:rsidP="002908BA">
      <w:pPr>
        <w:spacing w:before="0" w:beforeAutospacing="0" w:after="0" w:afterAutospacing="0"/>
        <w:ind w:firstLine="709"/>
        <w:rPr>
          <w:sz w:val="20"/>
          <w:szCs w:val="20"/>
          <w:lang w:val="en-US"/>
        </w:rPr>
      </w:pPr>
      <w:hyperlink r:id="rId9" w:history="1">
        <w:r w:rsidR="002908BA" w:rsidRPr="00660E54">
          <w:rPr>
            <w:sz w:val="20"/>
            <w:szCs w:val="20"/>
            <w:lang w:val="en-US"/>
          </w:rPr>
          <w:t>http://qsp.su/tools/onlinehelp/about_license_gpl_russian.html</w:t>
        </w:r>
      </w:hyperlink>
      <w:r w:rsidR="002908BA" w:rsidRPr="00660E54">
        <w:rPr>
          <w:sz w:val="20"/>
          <w:szCs w:val="20"/>
          <w:lang w:val="en-US"/>
        </w:rPr>
        <w:t xml:space="preserve"> </w:t>
      </w:r>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Writer </w:t>
      </w:r>
    </w:p>
    <w:p w:rsidR="002908BA" w:rsidRPr="00660E54" w:rsidRDefault="00A66C1A" w:rsidP="002908BA">
      <w:pPr>
        <w:spacing w:before="0" w:beforeAutospacing="0" w:after="0" w:afterAutospacing="0"/>
        <w:ind w:firstLine="709"/>
        <w:rPr>
          <w:sz w:val="20"/>
          <w:szCs w:val="20"/>
          <w:lang w:val="en-US"/>
        </w:rPr>
      </w:pPr>
      <w:hyperlink r:id="rId10" w:history="1">
        <w:r w:rsidR="002908BA" w:rsidRPr="00660E54">
          <w:rPr>
            <w:sz w:val="20"/>
            <w:szCs w:val="20"/>
            <w:lang w:val="en-US"/>
          </w:rPr>
          <w:t>http://qsp.su/tools/onlinehelp/about_license_gpl_russian.html</w:t>
        </w:r>
      </w:hyperlink>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 Office.org Draw</w:t>
      </w:r>
    </w:p>
    <w:p w:rsidR="002908BA" w:rsidRPr="00660E54" w:rsidRDefault="00A66C1A" w:rsidP="002908BA">
      <w:pPr>
        <w:spacing w:before="0" w:beforeAutospacing="0" w:after="0" w:afterAutospacing="0"/>
        <w:ind w:firstLine="709"/>
        <w:rPr>
          <w:sz w:val="20"/>
          <w:szCs w:val="20"/>
          <w:lang w:val="en-US"/>
        </w:rPr>
      </w:pPr>
      <w:hyperlink r:id="rId11" w:history="1">
        <w:r w:rsidR="002908BA" w:rsidRPr="00660E54">
          <w:rPr>
            <w:sz w:val="20"/>
            <w:szCs w:val="20"/>
            <w:lang w:val="en-US"/>
          </w:rPr>
          <w:t>http://qsp.su/tools/onlinehelp/about_license_gpl_russian.html</w:t>
        </w:r>
      </w:hyperlink>
    </w:p>
    <w:p w:rsidR="002908BA" w:rsidRPr="00660E54" w:rsidRDefault="002908BA" w:rsidP="002908BA">
      <w:pPr>
        <w:spacing w:before="0" w:beforeAutospacing="0" w:after="0" w:afterAutospacing="0"/>
        <w:ind w:firstLine="709"/>
        <w:rPr>
          <w:sz w:val="20"/>
          <w:szCs w:val="20"/>
        </w:rPr>
      </w:pPr>
      <w:r w:rsidRPr="00660E54">
        <w:rPr>
          <w:sz w:val="20"/>
          <w:szCs w:val="20"/>
        </w:rPr>
        <w:t xml:space="preserve">ПО «Блокнот» - стандартное приложение операционной системы (MS </w:t>
      </w:r>
      <w:proofErr w:type="spellStart"/>
      <w:r w:rsidRPr="00660E54">
        <w:rPr>
          <w:sz w:val="20"/>
          <w:szCs w:val="20"/>
        </w:rPr>
        <w:t>Windows</w:t>
      </w:r>
      <w:proofErr w:type="spellEnd"/>
      <w:r w:rsidRPr="00660E54">
        <w:rPr>
          <w:sz w:val="20"/>
          <w:szCs w:val="20"/>
        </w:rPr>
        <w:t xml:space="preserve">, </w:t>
      </w:r>
      <w:proofErr w:type="spellStart"/>
      <w:r w:rsidRPr="00660E54">
        <w:rPr>
          <w:sz w:val="20"/>
          <w:szCs w:val="20"/>
        </w:rPr>
        <w:t>Android</w:t>
      </w:r>
      <w:proofErr w:type="spellEnd"/>
      <w:r w:rsidRPr="00660E54">
        <w:rPr>
          <w:sz w:val="20"/>
          <w:szCs w:val="20"/>
        </w:rPr>
        <w:t xml:space="preserve"> и т.д.), </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предназначенное для работы с текстами;  </w:t>
      </w:r>
    </w:p>
    <w:p w:rsidR="002908BA" w:rsidRPr="00660E54" w:rsidRDefault="002908BA" w:rsidP="002908B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Современные профессиональные базы данных:</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Реестр профессиональных стандартов https://profstandart.rosmintrud.ru/obshchiy-informatsionnyy-blok/natsionalnyy-reestr-professionalnykh-standartov/reestr-professionalnykh-standartov/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Реестр студентов/ординаторов/аспирантов/ассистентов-стажеров https://www.mos.ru/karta-moskvicha/services-proverka-grazhdanina-v-reestre-studentov/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Конституция РФ - http://www.constitution.ru/ </w:t>
      </w:r>
    </w:p>
    <w:p w:rsidR="00B10F4E" w:rsidRPr="00B10F4E" w:rsidRDefault="00B10F4E" w:rsidP="00B10F4E">
      <w:pPr>
        <w:spacing w:before="0" w:beforeAutospacing="0" w:after="0" w:afterAutospacing="0"/>
        <w:ind w:firstLine="709"/>
        <w:rPr>
          <w:sz w:val="20"/>
          <w:szCs w:val="20"/>
        </w:rPr>
      </w:pPr>
      <w:r w:rsidRPr="00B10F4E">
        <w:rPr>
          <w:sz w:val="20"/>
          <w:szCs w:val="20"/>
        </w:rPr>
        <w:t>Общероссийская общественная организация «Ассоциация Юристов России» - http://www.alrf.ru/</w:t>
      </w:r>
    </w:p>
    <w:p w:rsidR="00B10F4E" w:rsidRPr="00B10F4E" w:rsidRDefault="00B10F4E" w:rsidP="00B10F4E">
      <w:pPr>
        <w:spacing w:before="0" w:beforeAutospacing="0" w:after="0" w:afterAutospacing="0"/>
        <w:ind w:firstLine="709"/>
        <w:rPr>
          <w:sz w:val="20"/>
          <w:szCs w:val="20"/>
        </w:rPr>
      </w:pPr>
      <w:r w:rsidRPr="00B10F4E">
        <w:rPr>
          <w:sz w:val="20"/>
          <w:szCs w:val="20"/>
        </w:rPr>
        <w:t>Государственная Дума РФ- http://www.duma.gov.ru</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Федеральная палата адвокатов- http://fparf.ru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Адвокатская палата города Москвы- http://www.advokatymoscow.ru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Конституционный суд РФ - http://www.ksrf.ru </w:t>
      </w:r>
    </w:p>
    <w:p w:rsidR="00B10F4E" w:rsidRPr="00B10F4E" w:rsidRDefault="00B10F4E" w:rsidP="00B10F4E">
      <w:pPr>
        <w:spacing w:before="0" w:beforeAutospacing="0" w:after="0" w:afterAutospacing="0"/>
        <w:ind w:firstLine="709"/>
        <w:rPr>
          <w:sz w:val="20"/>
          <w:szCs w:val="20"/>
        </w:rPr>
      </w:pPr>
      <w:r w:rsidRPr="00B10F4E">
        <w:rPr>
          <w:sz w:val="20"/>
          <w:szCs w:val="20"/>
        </w:rPr>
        <w:t>Верховный Суд Российской Федерации - http://www.vsrf.ru</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Федеральные Арбитражные Суды Российской Федерации - http://www.arbitr.ru </w:t>
      </w:r>
    </w:p>
    <w:p w:rsidR="00B10F4E" w:rsidRPr="00B10F4E" w:rsidRDefault="00B10F4E" w:rsidP="00B10F4E">
      <w:pPr>
        <w:spacing w:before="0" w:beforeAutospacing="0" w:after="0" w:afterAutospacing="0"/>
        <w:ind w:firstLine="709"/>
        <w:rPr>
          <w:sz w:val="20"/>
          <w:szCs w:val="20"/>
        </w:rPr>
      </w:pPr>
      <w:r w:rsidRPr="00B10F4E">
        <w:rPr>
          <w:sz w:val="20"/>
          <w:szCs w:val="20"/>
        </w:rPr>
        <w:t>Федеральная служба по труду и занятости (</w:t>
      </w:r>
      <w:proofErr w:type="spellStart"/>
      <w:r w:rsidRPr="00B10F4E">
        <w:rPr>
          <w:sz w:val="20"/>
          <w:szCs w:val="20"/>
        </w:rPr>
        <w:t>Роструд</w:t>
      </w:r>
      <w:proofErr w:type="spellEnd"/>
      <w:r w:rsidRPr="00B10F4E">
        <w:rPr>
          <w:sz w:val="20"/>
          <w:szCs w:val="20"/>
        </w:rPr>
        <w:t xml:space="preserve">) - www.rostrud.ru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Федерация независимых профсоюзов России - http://www.finpr.ru </w:t>
      </w:r>
    </w:p>
    <w:p w:rsidR="00B10F4E" w:rsidRPr="00660E54" w:rsidRDefault="00B10F4E" w:rsidP="00B10F4E">
      <w:pPr>
        <w:spacing w:before="0" w:beforeAutospacing="0" w:after="0" w:afterAutospacing="0"/>
        <w:ind w:firstLine="709"/>
        <w:rPr>
          <w:sz w:val="20"/>
          <w:szCs w:val="20"/>
        </w:rPr>
      </w:pPr>
      <w:r w:rsidRPr="00B10F4E">
        <w:rPr>
          <w:sz w:val="20"/>
          <w:szCs w:val="20"/>
        </w:rPr>
        <w:lastRenderedPageBreak/>
        <w:t>Пенсионный фонд Российской Федерации - http://www.pfrf.ru</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Научная электронная библиотека. </w:t>
      </w:r>
      <w:r w:rsidRPr="00660E54">
        <w:rPr>
          <w:sz w:val="20"/>
          <w:szCs w:val="20"/>
          <w:lang w:val="en-US"/>
        </w:rPr>
        <w:t>http</w:t>
      </w:r>
      <w:r w:rsidRPr="00660E54">
        <w:rPr>
          <w:sz w:val="20"/>
          <w:szCs w:val="20"/>
        </w:rPr>
        <w:t>://</w:t>
      </w:r>
      <w:proofErr w:type="spellStart"/>
      <w:r w:rsidRPr="00660E54">
        <w:rPr>
          <w:sz w:val="20"/>
          <w:szCs w:val="20"/>
          <w:lang w:val="en-US"/>
        </w:rPr>
        <w:t>elibrary</w:t>
      </w:r>
      <w:proofErr w:type="spellEnd"/>
      <w:r w:rsidRPr="00660E54">
        <w:rPr>
          <w:sz w:val="20"/>
          <w:szCs w:val="20"/>
        </w:rPr>
        <w:t>.</w:t>
      </w:r>
      <w:proofErr w:type="spellStart"/>
      <w:r w:rsidRPr="00660E54">
        <w:rPr>
          <w:sz w:val="20"/>
          <w:szCs w:val="20"/>
          <w:lang w:val="en-US"/>
        </w:rPr>
        <w:t>ru</w:t>
      </w:r>
      <w:proofErr w:type="spellEnd"/>
    </w:p>
    <w:p w:rsidR="002908BA" w:rsidRPr="00660E54" w:rsidRDefault="002908BA" w:rsidP="00E675E1">
      <w:pPr>
        <w:spacing w:before="0" w:beforeAutospacing="0" w:after="0" w:afterAutospacing="0"/>
        <w:ind w:firstLine="709"/>
        <w:rPr>
          <w:sz w:val="20"/>
          <w:szCs w:val="20"/>
        </w:rPr>
      </w:pPr>
      <w:r w:rsidRPr="00660E54">
        <w:rPr>
          <w:sz w:val="20"/>
          <w:szCs w:val="20"/>
        </w:rPr>
        <w:t xml:space="preserve">Электронно-библиотечная система </w:t>
      </w:r>
      <w:proofErr w:type="spellStart"/>
      <w:r w:rsidRPr="00660E54">
        <w:rPr>
          <w:sz w:val="20"/>
          <w:szCs w:val="20"/>
          <w:lang w:val="en-US"/>
        </w:rPr>
        <w:t>IPRbooks</w:t>
      </w:r>
      <w:proofErr w:type="spellEnd"/>
      <w:r w:rsidRPr="00660E54">
        <w:rPr>
          <w:sz w:val="20"/>
          <w:szCs w:val="20"/>
        </w:rPr>
        <w:t xml:space="preserve"> (ЭБС </w:t>
      </w:r>
      <w:proofErr w:type="spellStart"/>
      <w:r w:rsidRPr="00660E54">
        <w:rPr>
          <w:sz w:val="20"/>
          <w:szCs w:val="20"/>
          <w:lang w:val="en-US"/>
        </w:rPr>
        <w:t>IPRbooks</w:t>
      </w:r>
      <w:proofErr w:type="spellEnd"/>
      <w:r w:rsidRPr="00660E54">
        <w:rPr>
          <w:sz w:val="20"/>
          <w:szCs w:val="20"/>
        </w:rPr>
        <w:t>) –</w:t>
      </w:r>
      <w:r w:rsidR="00E675E1">
        <w:rPr>
          <w:sz w:val="20"/>
          <w:szCs w:val="20"/>
        </w:rPr>
        <w:t xml:space="preserve"> </w:t>
      </w:r>
      <w:r w:rsidRPr="00660E54">
        <w:rPr>
          <w:sz w:val="20"/>
          <w:szCs w:val="20"/>
        </w:rPr>
        <w:t>электронная библиотека по всем отраслям знаний</w:t>
      </w:r>
      <w:r w:rsidR="00E675E1">
        <w:rPr>
          <w:sz w:val="20"/>
          <w:szCs w:val="20"/>
        </w:rPr>
        <w:t xml:space="preserve"> </w:t>
      </w:r>
      <w:r w:rsidRPr="00660E54">
        <w:rPr>
          <w:sz w:val="20"/>
          <w:szCs w:val="20"/>
          <w:lang w:val="en-US"/>
        </w:rPr>
        <w:t>http</w:t>
      </w:r>
      <w:r w:rsidRPr="00660E54">
        <w:rPr>
          <w:sz w:val="20"/>
          <w:szCs w:val="20"/>
        </w:rPr>
        <w:t>://</w:t>
      </w:r>
      <w:r w:rsidRPr="00660E54">
        <w:rPr>
          <w:sz w:val="20"/>
          <w:szCs w:val="20"/>
          <w:lang w:val="en-US"/>
        </w:rPr>
        <w:t>www</w:t>
      </w:r>
      <w:r w:rsidRPr="00660E54">
        <w:rPr>
          <w:sz w:val="20"/>
          <w:szCs w:val="20"/>
        </w:rPr>
        <w:t>.</w:t>
      </w:r>
      <w:proofErr w:type="spellStart"/>
      <w:r w:rsidRPr="00660E54">
        <w:rPr>
          <w:sz w:val="20"/>
          <w:szCs w:val="20"/>
          <w:lang w:val="en-US"/>
        </w:rPr>
        <w:t>iprbookshop</w:t>
      </w:r>
      <w:proofErr w:type="spellEnd"/>
      <w:r w:rsidRPr="00660E54">
        <w:rPr>
          <w:sz w:val="20"/>
          <w:szCs w:val="20"/>
        </w:rPr>
        <w:t>.</w:t>
      </w:r>
      <w:proofErr w:type="spellStart"/>
      <w:r w:rsidRPr="00660E54">
        <w:rPr>
          <w:sz w:val="20"/>
          <w:szCs w:val="20"/>
          <w:lang w:val="en-US"/>
        </w:rPr>
        <w:t>ru</w:t>
      </w:r>
      <w:proofErr w:type="spellEnd"/>
    </w:p>
    <w:p w:rsidR="00946BD8" w:rsidRPr="00D52134" w:rsidRDefault="00946BD8" w:rsidP="00946B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46BD8" w:rsidRPr="0048691E" w:rsidRDefault="00946BD8" w:rsidP="00946BD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46BD8" w:rsidRPr="00D52134" w:rsidRDefault="00946BD8" w:rsidP="00946BD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908BA" w:rsidRDefault="00841522" w:rsidP="002908BA"/>
    <w:sectPr w:rsidR="00841522" w:rsidRPr="002908B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B00A47"/>
    <w:multiLevelType w:val="hybridMultilevel"/>
    <w:tmpl w:val="4BA686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026412D"/>
    <w:multiLevelType w:val="multilevel"/>
    <w:tmpl w:val="DE14317A"/>
    <w:lvl w:ilvl="0">
      <w:start w:val="1"/>
      <w:numFmt w:val="decimal"/>
      <w:lvlRestart w:val="0"/>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2C00823"/>
    <w:multiLevelType w:val="multilevel"/>
    <w:tmpl w:val="12C00823"/>
    <w:lvl w:ilvl="0">
      <w:start w:val="1"/>
      <w:numFmt w:val="decimal"/>
      <w:lvlText w:val="%1."/>
      <w:lvlJc w:val="left"/>
      <w:pPr>
        <w:tabs>
          <w:tab w:val="num" w:pos="1440"/>
        </w:tabs>
        <w:ind w:left="14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83254D"/>
    <w:multiLevelType w:val="multilevel"/>
    <w:tmpl w:val="1483254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C8504A"/>
    <w:multiLevelType w:val="hybridMultilevel"/>
    <w:tmpl w:val="D108C90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D575729"/>
    <w:multiLevelType w:val="multilevel"/>
    <w:tmpl w:val="1D575729"/>
    <w:lvl w:ilvl="0">
      <w:start w:val="1"/>
      <w:numFmt w:val="decimal"/>
      <w:lvlText w:val="%1."/>
      <w:lvlJc w:val="left"/>
      <w:pPr>
        <w:tabs>
          <w:tab w:val="num" w:pos="717"/>
        </w:tabs>
        <w:ind w:left="717" w:hanging="360"/>
      </w:pPr>
      <w:rPr>
        <w:rFonts w:cs="Times New Roman" w:hint="default"/>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EE6134"/>
    <w:multiLevelType w:val="multilevel"/>
    <w:tmpl w:val="1DEE6134"/>
    <w:lvl w:ilvl="0">
      <w:start w:val="1"/>
      <w:numFmt w:val="decimal"/>
      <w:lvlText w:val="%1."/>
      <w:lvlJc w:val="left"/>
      <w:pPr>
        <w:tabs>
          <w:tab w:val="num" w:pos="2346"/>
        </w:tabs>
        <w:ind w:left="2346"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A60747"/>
    <w:multiLevelType w:val="hybridMultilevel"/>
    <w:tmpl w:val="AA062AA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7C97434"/>
    <w:multiLevelType w:val="multilevel"/>
    <w:tmpl w:val="27C97434"/>
    <w:lvl w:ilvl="0">
      <w:start w:val="1"/>
      <w:numFmt w:val="decimal"/>
      <w:lvlText w:val="%1."/>
      <w:lvlJc w:val="left"/>
      <w:pPr>
        <w:tabs>
          <w:tab w:val="num" w:pos="1429"/>
        </w:tabs>
        <w:ind w:left="1429"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A66456E"/>
    <w:multiLevelType w:val="multilevel"/>
    <w:tmpl w:val="2A66456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2CD47961"/>
    <w:multiLevelType w:val="multilevel"/>
    <w:tmpl w:val="2CD47961"/>
    <w:lvl w:ilvl="0">
      <w:start w:val="1"/>
      <w:numFmt w:val="decimal"/>
      <w:lvlText w:val="%1."/>
      <w:lvlJc w:val="left"/>
      <w:pPr>
        <w:tabs>
          <w:tab w:val="num" w:pos="1240"/>
        </w:tabs>
        <w:ind w:left="1240" w:hanging="360"/>
      </w:pPr>
      <w:rPr>
        <w:rFonts w:cs="Times New Roman"/>
        <w:b w:val="0"/>
        <w:sz w:val="20"/>
        <w:szCs w:val="20"/>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CE84783"/>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8D3DD0"/>
    <w:multiLevelType w:val="multilevel"/>
    <w:tmpl w:val="7A58E596"/>
    <w:lvl w:ilvl="0">
      <w:start w:val="1"/>
      <w:numFmt w:val="decimal"/>
      <w:lvlText w:val="%1."/>
      <w:lvlJc w:val="left"/>
      <w:pPr>
        <w:tabs>
          <w:tab w:val="num" w:pos="360"/>
        </w:tabs>
        <w:ind w:left="360" w:hanging="360"/>
      </w:pPr>
      <w:rPr>
        <w:rFonts w:ascii="Times New Roman" w:hAnsi="Times New Roman" w:cs="Times New Roman" w:hint="default"/>
        <w:b w:val="0"/>
        <w:i w:val="0"/>
        <w:sz w:val="18"/>
      </w:rPr>
    </w:lvl>
    <w:lvl w:ilvl="1">
      <w:start w:val="1"/>
      <w:numFmt w:val="upperLetter"/>
      <w:lvlText w:val="%2)"/>
      <w:lvlJc w:val="left"/>
      <w:pPr>
        <w:tabs>
          <w:tab w:val="num" w:pos="720"/>
        </w:tabs>
        <w:ind w:left="720" w:hanging="360"/>
      </w:pPr>
      <w:rPr>
        <w:rFonts w:ascii="Arial" w:hAnsi="Arial" w:hint="default"/>
        <w:b w:val="0"/>
        <w:i w:val="0"/>
        <w:sz w:val="1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876A6D"/>
    <w:multiLevelType w:val="hybridMultilevel"/>
    <w:tmpl w:val="336AC9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827887"/>
    <w:multiLevelType w:val="hybridMultilevel"/>
    <w:tmpl w:val="AA062AA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A4334AC"/>
    <w:multiLevelType w:val="multilevel"/>
    <w:tmpl w:val="4A4334A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528919E6"/>
    <w:multiLevelType w:val="multilevel"/>
    <w:tmpl w:val="DE14317A"/>
    <w:lvl w:ilvl="0">
      <w:start w:val="1"/>
      <w:numFmt w:val="decimal"/>
      <w:lvlRestart w:val="0"/>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6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56166256"/>
    <w:multiLevelType w:val="multilevel"/>
    <w:tmpl w:val="56166256"/>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8EE686A"/>
    <w:multiLevelType w:val="multilevel"/>
    <w:tmpl w:val="58EE686A"/>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95D15EA"/>
    <w:multiLevelType w:val="multilevel"/>
    <w:tmpl w:val="595D15E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5B9E0A92"/>
    <w:multiLevelType w:val="multilevel"/>
    <w:tmpl w:val="5B9E0A9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6ED37093"/>
    <w:multiLevelType w:val="multilevel"/>
    <w:tmpl w:val="6ED37093"/>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78" w15:restartNumberingAfterBreak="0">
    <w:nsid w:val="6EF44B3D"/>
    <w:multiLevelType w:val="multilevel"/>
    <w:tmpl w:val="6EF44B3D"/>
    <w:lvl w:ilvl="0">
      <w:start w:val="1"/>
      <w:numFmt w:val="decimal"/>
      <w:lvlText w:val="%1"/>
      <w:lvlJc w:val="left"/>
      <w:pPr>
        <w:tabs>
          <w:tab w:val="num" w:pos="1080"/>
        </w:tabs>
        <w:ind w:left="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44D6D0A"/>
    <w:multiLevelType w:val="multilevel"/>
    <w:tmpl w:val="744D6D0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3"/>
        </w:tabs>
        <w:ind w:left="1443" w:hanging="360"/>
      </w:pPr>
      <w:rPr>
        <w:rFonts w:cs="Times New Roman"/>
      </w:rPr>
    </w:lvl>
    <w:lvl w:ilvl="2">
      <w:start w:val="1"/>
      <w:numFmt w:val="lowerRoman"/>
      <w:lvlText w:val="%3."/>
      <w:lvlJc w:val="righ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righ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right"/>
      <w:pPr>
        <w:tabs>
          <w:tab w:val="num" w:pos="6483"/>
        </w:tabs>
        <w:ind w:left="6483" w:hanging="180"/>
      </w:pPr>
      <w:rPr>
        <w:rFonts w:cs="Times New Roman"/>
      </w:r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51629EE"/>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85" w15:restartNumberingAfterBreak="0">
    <w:nsid w:val="76625384"/>
    <w:multiLevelType w:val="hybridMultilevel"/>
    <w:tmpl w:val="ABE4F32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15:restartNumberingAfterBreak="0">
    <w:nsid w:val="771A7BB0"/>
    <w:multiLevelType w:val="multilevel"/>
    <w:tmpl w:val="771A7BB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5"/>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A222C70"/>
    <w:multiLevelType w:val="multilevel"/>
    <w:tmpl w:val="278A4110"/>
    <w:lvl w:ilvl="0">
      <w:start w:val="1"/>
      <w:numFmt w:val="decimal"/>
      <w:suff w:val="space"/>
      <w:lvlText w:val="%1."/>
      <w:lvlJc w:val="left"/>
      <w:pPr>
        <w:ind w:left="113" w:hanging="113"/>
      </w:pPr>
      <w:rPr>
        <w:rFonts w:ascii="Times New Roman" w:hAnsi="Times New Roman" w:hint="default"/>
        <w:b w:val="0"/>
        <w:i w:val="0"/>
      </w:rPr>
    </w:lvl>
    <w:lvl w:ilvl="1">
      <w:start w:val="1"/>
      <w:numFmt w:val="upperLetter"/>
      <w:suff w:val="space"/>
      <w:lvlText w:val="%2)"/>
      <w:lvlJc w:val="left"/>
      <w:pPr>
        <w:ind w:left="454" w:hanging="114"/>
      </w:pPr>
      <w:rPr>
        <w:rFonts w:ascii="Times New Roman" w:hAnsi="Times New Roman" w:hint="default"/>
        <w:b w:val="0"/>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9"/>
  </w:num>
  <w:num w:numId="15">
    <w:abstractNumId w:val="32"/>
  </w:num>
  <w:num w:numId="16">
    <w:abstractNumId w:val="71"/>
  </w:num>
  <w:num w:numId="17">
    <w:abstractNumId w:val="41"/>
  </w:num>
  <w:num w:numId="18">
    <w:abstractNumId w:val="73"/>
  </w:num>
  <w:num w:numId="19">
    <w:abstractNumId w:val="80"/>
  </w:num>
  <w:num w:numId="20">
    <w:abstractNumId w:val="74"/>
  </w:num>
  <w:num w:numId="21">
    <w:abstractNumId w:val="9"/>
  </w:num>
  <w:num w:numId="22">
    <w:abstractNumId w:val="12"/>
  </w:num>
  <w:num w:numId="23">
    <w:abstractNumId w:val="16"/>
  </w:num>
  <w:num w:numId="24">
    <w:abstractNumId w:val="21"/>
  </w:num>
  <w:num w:numId="25">
    <w:abstractNumId w:val="25"/>
  </w:num>
  <w:num w:numId="26">
    <w:abstractNumId w:val="27"/>
  </w:num>
  <w:num w:numId="27">
    <w:abstractNumId w:val="39"/>
  </w:num>
  <w:num w:numId="28">
    <w:abstractNumId w:val="46"/>
  </w:num>
  <w:num w:numId="29">
    <w:abstractNumId w:val="47"/>
  </w:num>
  <w:num w:numId="30">
    <w:abstractNumId w:val="55"/>
  </w:num>
  <w:num w:numId="31">
    <w:abstractNumId w:val="56"/>
  </w:num>
  <w:num w:numId="32">
    <w:abstractNumId w:val="66"/>
  </w:num>
  <w:num w:numId="33">
    <w:abstractNumId w:val="70"/>
  </w:num>
  <w:num w:numId="34">
    <w:abstractNumId w:val="76"/>
  </w:num>
  <w:num w:numId="35">
    <w:abstractNumId w:val="81"/>
  </w:num>
  <w:num w:numId="36">
    <w:abstractNumId w:val="89"/>
  </w:num>
  <w:num w:numId="37">
    <w:abstractNumId w:val="90"/>
  </w:num>
  <w:num w:numId="38">
    <w:abstractNumId w:val="64"/>
  </w:num>
  <w:num w:numId="39">
    <w:abstractNumId w:val="53"/>
  </w:num>
  <w:num w:numId="40">
    <w:abstractNumId w:val="10"/>
  </w:num>
  <w:num w:numId="41">
    <w:abstractNumId w:val="8"/>
  </w:num>
  <w:num w:numId="42">
    <w:abstractNumId w:val="50"/>
  </w:num>
  <w:num w:numId="43">
    <w:abstractNumId w:val="40"/>
  </w:num>
  <w:num w:numId="44">
    <w:abstractNumId w:val="51"/>
  </w:num>
  <w:num w:numId="45">
    <w:abstractNumId w:val="45"/>
  </w:num>
  <w:num w:numId="46">
    <w:abstractNumId w:val="13"/>
  </w:num>
  <w:num w:numId="47">
    <w:abstractNumId w:val="28"/>
  </w:num>
  <w:num w:numId="48">
    <w:abstractNumId w:val="58"/>
  </w:num>
  <w:num w:numId="49">
    <w:abstractNumId w:val="15"/>
  </w:num>
  <w:num w:numId="50">
    <w:abstractNumId w:val="44"/>
  </w:num>
  <w:num w:numId="51">
    <w:abstractNumId w:val="42"/>
  </w:num>
  <w:num w:numId="52">
    <w:abstractNumId w:val="33"/>
  </w:num>
  <w:num w:numId="53">
    <w:abstractNumId w:val="36"/>
  </w:num>
  <w:num w:numId="54">
    <w:abstractNumId w:val="31"/>
  </w:num>
  <w:num w:numId="55">
    <w:abstractNumId w:val="59"/>
  </w:num>
  <w:num w:numId="56">
    <w:abstractNumId w:val="43"/>
  </w:num>
  <w:num w:numId="57">
    <w:abstractNumId w:val="6"/>
  </w:num>
  <w:num w:numId="58">
    <w:abstractNumId w:val="20"/>
  </w:num>
  <w:num w:numId="59">
    <w:abstractNumId w:val="23"/>
  </w:num>
  <w:num w:numId="60">
    <w:abstractNumId w:val="24"/>
  </w:num>
  <w:num w:numId="61">
    <w:abstractNumId w:val="60"/>
  </w:num>
  <w:num w:numId="62">
    <w:abstractNumId w:val="72"/>
  </w:num>
  <w:num w:numId="63">
    <w:abstractNumId w:val="88"/>
  </w:num>
  <w:num w:numId="64">
    <w:abstractNumId w:val="52"/>
  </w:num>
  <w:num w:numId="65">
    <w:abstractNumId w:val="82"/>
  </w:num>
  <w:num w:numId="66">
    <w:abstractNumId w:val="29"/>
  </w:num>
  <w:num w:numId="67">
    <w:abstractNumId w:val="67"/>
  </w:num>
  <w:num w:numId="68">
    <w:abstractNumId w:val="65"/>
  </w:num>
  <w:num w:numId="69">
    <w:abstractNumId w:val="37"/>
  </w:num>
  <w:num w:numId="70">
    <w:abstractNumId w:val="86"/>
  </w:num>
  <w:num w:numId="71">
    <w:abstractNumId w:val="35"/>
  </w:num>
  <w:num w:numId="72">
    <w:abstractNumId w:val="77"/>
  </w:num>
  <w:num w:numId="73">
    <w:abstractNumId w:val="38"/>
  </w:num>
  <w:num w:numId="74">
    <w:abstractNumId w:val="69"/>
  </w:num>
  <w:num w:numId="75">
    <w:abstractNumId w:val="19"/>
  </w:num>
  <w:num w:numId="76">
    <w:abstractNumId w:val="17"/>
  </w:num>
  <w:num w:numId="77">
    <w:abstractNumId w:val="30"/>
  </w:num>
  <w:num w:numId="78">
    <w:abstractNumId w:val="78"/>
  </w:num>
  <w:num w:numId="79">
    <w:abstractNumId w:val="61"/>
  </w:num>
  <w:num w:numId="80">
    <w:abstractNumId w:val="68"/>
  </w:num>
  <w:num w:numId="81">
    <w:abstractNumId w:val="14"/>
  </w:num>
  <w:num w:numId="82">
    <w:abstractNumId w:val="49"/>
  </w:num>
  <w:num w:numId="83">
    <w:abstractNumId w:val="48"/>
  </w:num>
  <w:num w:numId="84">
    <w:abstractNumId w:val="87"/>
  </w:num>
  <w:num w:numId="85">
    <w:abstractNumId w:val="63"/>
  </w:num>
  <w:num w:numId="86">
    <w:abstractNumId w:val="11"/>
  </w:num>
  <w:num w:numId="87">
    <w:abstractNumId w:val="34"/>
  </w:num>
  <w:num w:numId="88">
    <w:abstractNumId w:val="85"/>
  </w:num>
  <w:num w:numId="89">
    <w:abstractNumId w:val="84"/>
  </w:num>
  <w:num w:numId="90">
    <w:abstractNumId w:val="57"/>
  </w:num>
  <w:num w:numId="91">
    <w:abstractNumId w:val="22"/>
  </w:num>
  <w:num w:numId="92">
    <w:abstractNumId w:val="5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7D03"/>
    <w:rsid w:val="00077FC3"/>
    <w:rsid w:val="0011617A"/>
    <w:rsid w:val="00163E9D"/>
    <w:rsid w:val="00176B72"/>
    <w:rsid w:val="0019766B"/>
    <w:rsid w:val="001A2E5B"/>
    <w:rsid w:val="001E775D"/>
    <w:rsid w:val="002466FE"/>
    <w:rsid w:val="002908BA"/>
    <w:rsid w:val="002C43F0"/>
    <w:rsid w:val="003C0A2E"/>
    <w:rsid w:val="00406F25"/>
    <w:rsid w:val="0043448A"/>
    <w:rsid w:val="00435998"/>
    <w:rsid w:val="004A50D5"/>
    <w:rsid w:val="004C5D7C"/>
    <w:rsid w:val="005101C0"/>
    <w:rsid w:val="005B770E"/>
    <w:rsid w:val="00646B2A"/>
    <w:rsid w:val="00702859"/>
    <w:rsid w:val="007B63A7"/>
    <w:rsid w:val="007F1255"/>
    <w:rsid w:val="00824B5E"/>
    <w:rsid w:val="00841522"/>
    <w:rsid w:val="00946BD8"/>
    <w:rsid w:val="00986055"/>
    <w:rsid w:val="00A37989"/>
    <w:rsid w:val="00A66C1A"/>
    <w:rsid w:val="00B10F4E"/>
    <w:rsid w:val="00CB6A3E"/>
    <w:rsid w:val="00D05B31"/>
    <w:rsid w:val="00D61FD2"/>
    <w:rsid w:val="00DA7EF7"/>
    <w:rsid w:val="00E071D9"/>
    <w:rsid w:val="00E40B7E"/>
    <w:rsid w:val="00E67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067EC"/>
  <w15:docId w15:val="{ED334975-56CB-48C0-A1D7-40C91C97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87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FD4B3-FE56-4B31-A931-B646C062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11072</Words>
  <Characters>63112</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2022-01-31T14:44:00Z</cp:lastPrinted>
  <dcterms:created xsi:type="dcterms:W3CDTF">2023-04-21T06:39:00Z</dcterms:created>
  <dcterms:modified xsi:type="dcterms:W3CDTF">2023-04-24T14:08:00Z</dcterms:modified>
</cp:coreProperties>
</file>